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Николай Левашов. Встреча с читателями 5 декабря 2009 г. Стенограмма записи</w:t>
      </w:r>
    </w:p>
    <w:p>
      <w:r>
        <w:drawing>
          <wp:inline xmlns:a="http://schemas.openxmlformats.org/drawingml/2006/main" xmlns:pic="http://schemas.openxmlformats.org/drawingml/2006/picture">
            <wp:extent cx="5486400" cy="2906078"/>
            <wp:docPr id="1" name="Picture 1"/>
            <wp:cNvGraphicFramePr>
              <a:graphicFrameLocks noChangeAspect="1"/>
            </wp:cNvGraphicFramePr>
            <a:graphic>
              <a:graphicData uri="http://schemas.openxmlformats.org/drawingml/2006/picture">
                <pic:pic>
                  <pic:nvPicPr>
                    <pic:cNvPr id="0" name="image.jpg"/>
                    <pic:cNvPicPr/>
                  </pic:nvPicPr>
                  <pic:blipFill>
                    <a:blip r:embed="rId9"/>
                    <a:stretch>
                      <a:fillRect/>
                    </a:stretch>
                  </pic:blipFill>
                  <pic:spPr>
                    <a:xfrm>
                      <a:off x="0" y="0"/>
                      <a:ext cx="5486400" cy="2906078"/>
                    </a:xfrm>
                    <a:prstGeom prst="rect"/>
                  </pic:spPr>
                </pic:pic>
              </a:graphicData>
            </a:graphic>
          </wp:inline>
        </w:drawing>
      </w:r>
    </w:p>
    <w:p>
      <w:r>
        <w:rPr>
          <w:b/>
          <w:i/>
        </w:rPr>
        <w:t>Для полноценного понимания посмотрите видео встречи!</w:t>
      </w:r>
      <w:r>
        <w:rPr>
          <w:i/>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r>
        <w:rPr>
          <w:i/>
        </w:rPr>
        <w:t xml:space="preserve">Все стенограммы встреч </w:t>
      </w:r>
      <w:r>
        <w:rPr>
          <w:b/>
          <w:i/>
        </w:rPr>
        <w:t xml:space="preserve">на сайте </w:t>
      </w:r>
      <w:r>
        <w:t>www.levashov-text.ru</w:t>
      </w:r>
    </w:p>
    <w:p>
      <w:r>
        <w:rPr>
          <w:b/>
          <w:i w:val="0"/>
        </w:rPr>
        <w:t>Вступительное слово Николая Викторовича Левашова</w:t>
      </w:r>
    </w:p>
    <w:p>
      <w:r>
        <w:rPr>
          <w:b w:val="0"/>
          <w:i w:val="0"/>
        </w:rPr>
        <w:t>Добрый день всем, кто сегодня сидит здесь в зале. Пока все рассаживаются на местах, начну, как обычно, с вопросов, присланных по интернету. Но перед этим я хотел бы традиционно заявить о том, как у нас идут дела в общем, и постепенно пойдём дальше. Мне приятно, что вы приехали сегодня в зал, это говорит о том, что те книги, которые я пишу, действительно интересны людям. Но и то, что происходит с книгами тоже, подтверждает, что интерес не исчезает, а наоборот, как ни странно для врагов, интерес продолжает расти. Потому что количество книг, которые скачиваются от месяца к месяцу, растёт. И, несмотря на разные попытки так называемых «друзей» что-то сделать в этом плане, ничего не получается. Потому что, единственное оружие, которое они не могут блокировать, своё собственное оружие, это интернет. Всё остальное они весьма хорошо блокируют, но интернет, который они создали для оболванивания людей, мы используем, чтобы поворачивать их оружие против них, и оно работает весьма неплохо.</w:t>
      </w:r>
    </w:p>
    <w:p>
      <w:r>
        <w:rPr>
          <w:b w:val="0"/>
          <w:i w:val="0"/>
        </w:rPr>
        <w:t>На первое декабря этого года статистика скачивания книг говорит о том, что книги продолжают скачивать. И учитываются книги, скачанные с двух сайтов, где стоят счётчики. То есть, не учитываются десятки других сайтов, которые разместили мои книги, и о которых данных у меня вообще нет. Не учитывается, сколько копий сделали те, кто скачал, и так далее. На первое декабря уже скачано один миллион двести восемь тысяч двадцать две (1208022) книги. Это уже довольно-таки хорошо. И если посмотреть по книгам, то РВКЗ в этом месяце скачано шестьдесят семь тысяч шестьсот семьдесят шесть книг (67676). И за эти одиннадцать месяцев скачано пятьсот девяносто семь тысяч, почти без малого шестьсот тысяч книг(600000). Динамика весьма хорошая. Когда в первый раз в 2006 году на сайте была выложена одна книга, было скачано всего двадцать с половиной тысяч (20500) книг. В 2007 году уже больше книг было, сто семьдесят четыре тысячи (174000) было скачано. В 2008 году ещё больше книг и скачиваний, скачано четыреста тридцать семь тысяч с лишним. А на данный момент за одиннадцать месяцев уже пятьсот девяносто семь, почти шестьсот тысяч книг. Эта динамика показывает, что люди всё больше и больше интересуются материалом, изложенным в моих книгах, резонируют. Всё-таки не зря делаю то, что я делаю. Это мне такой знак хороший.</w:t>
      </w:r>
    </w:p>
    <w:p>
      <w:r>
        <w:rPr>
          <w:b w:val="0"/>
          <w:i w:val="0"/>
        </w:rPr>
        <w:t>Но, естественно, не все рады тому, что я делаю. Не всем радостно. Об этом иногда мне говорят. Получаю письма, и меня спрашивают, а почему вы не отвечаете оппонентам? В принципе, я пока ещё не видел оппонентов. Несколько оппонентов, которые пробовали, после того, как дискуссии были проведены, они убежали и больше не появляются. К сожалению, оппоненты весьма малограмотны. В подтверждение этого я специально скачал с интернета оппонентные предположения одного такого оппонента, который, правда, за спиной чьей-то прячется. Может это видел кто, в интернете он себя выдаёт как «Вещий Олег».</w:t>
      </w:r>
    </w:p>
    <w:p>
      <w:r>
        <w:rPr>
          <w:b w:val="0"/>
          <w:i w:val="0"/>
        </w:rPr>
        <w:t>Этот человек пишет: «Разоблачение Левашова». То есть, меня. Мне даже любопытно стало. Он приводит тексты из книги, где я пишу о действиях паразитической системы. Он приводит выдержки из моего текста и потом дальше пишет: «После этих очень серьёзных обвинений клана вышеупомянутых иудеев, Левашов поддерживает связи, мягко говоря, принимает финансовую помощь, не кажется ли это странным? От кого же ты принимаешь финансовую помощь»? Он сделал глубочайшую разведочную работу. Видно много разведок работали и нашли на моём сайте фотографию, она стоит открыто, где я сфотографирован с Рокфеллером. И он говорит: «Вот, видите! Он с фотографией! Он пишет, разоблачает иудеев, а Рокфеллер из этого клана…», и так далее, и так далее. «И вот он стоит на фотографии и держит книгу РВКЗ!». Во-первых, книга РВКЗ появилась в 2007 году, Рокфеллер умер в 2003 году. Фотография на моём сайте стоит точно 1995 год. И там, если хорошо присмотреться, видно, что это книга «Последнее обращение к Человечеству». Откуда он взял, что он держал? Он воскрес? Он, наверное, подумал, что я его воскресил, и он теперь держит книгу РВКЗ. Но, стоит фотография открыто на моём сайте. Я специально поставил фотографию, чтобы кто-то вот такой очень умный критикан не подумал: «А-а, вот он встречался с Рокфеллером и это держит в тайне». А зачем мне держать в тайне? Ну и что? Встречался. И что из того? Если я встречался, значит, что? И главное пишет: «Финансовую помощь принимает»! А где на фотографии написано, что финансовая помощь принимается? Как раз от Рокфеллера никакой финансовой помощи и не было, и не могло быть, а был только вопрос о его лечении. Когда я ему сказал свои условия, он отказался, потому что считал, что ему должны делать просто так. Я сказал, извините, подвиньтесь. Мы работаем на моих условиях, а не на ваших, и до свидания. Я потом более подробно буду расписывать. Он пишет:</w:t>
      </w:r>
    </w:p>
    <w:p>
      <w:r>
        <w:rPr>
          <w:b w:val="0"/>
          <w:i w:val="0"/>
        </w:rPr>
        <w:t>«И один из врагов Человечества, каких клеймит Левашов, держит в руках книгу, его обличающую, и обнимается с автором книги! Проект Левашов в кавычках, как и прочие подобные проекты, направлены против России, против русского народа. Левашов своими теориями дискредитирует многие интересные идеи». Интересно, а какие же интересные идеи? Но это не приводится. Дальше. «А облекая в форму псевдонаучного бреда, искажая, извращая…». Что я искажаю, извращаю? Ничего не говорится. Видите, это называется оппонент? (Смех).</w:t>
      </w:r>
    </w:p>
    <w:p>
      <w:r>
        <w:rPr>
          <w:b w:val="0"/>
          <w:i w:val="0"/>
        </w:rPr>
        <w:t>Дальше. Про биографию Левашова, я бы сказал, это вообще, писк. Это нужно уметь так. Дальше пишет. «В его книге говорится, что он из рода Оболенских»! Это интересно. Мне даже самому интересно стало. «Так как по всем документам отец его тоже Левашов, искал кто-то из рода Оболенских, родился…». И так далее, и так далее, и так далее. И приводит весь список рода Оболенского до 1739 года. Это, конечно, интересно, но какое отношение я имею к Оболенским? В моей книге написано – Левашов, так и пишется Левашов. И если бы он хотя бы читал мою книгу. Это о чём говорит? Что человек ничего не читал, ничего не знает вообще, но, тем не менее, он начинает вещать, разоблачать.</w:t>
      </w:r>
    </w:p>
    <w:p>
      <w:r>
        <w:rPr>
          <w:b w:val="0"/>
          <w:i w:val="0"/>
        </w:rPr>
        <w:t>Он просто малость перепутал, что моя жена Светлана, она из рода Оболенских. И главное, берёт отрывок из книги Светланы «Откровение» и приводит как мой текст. Это вообще писк. Знаете, я думал, что враги не очень умные, но чтобы такую дурость, это нужно постараться. Вот где они нашли такого «Вещего Олега», я, честное слово, удивляюсь. Дальше. Что здесь интересное, чтобы просто закончить уже разоблачение про меня. Это называется мои оппоненты.</w:t>
      </w:r>
    </w:p>
    <w:p>
      <w:r>
        <w:rPr>
          <w:b w:val="0"/>
          <w:i w:val="0"/>
        </w:rPr>
        <w:t>Он тут долго рассусоливает, потому что ничего не знает, ни про Меровингов, пишет из какой-то истории, не сказано откуда. И потом пишет: «Если Левашов в кавычках голубых кровей, от самого Конона его род»…. Опять-таки, от Конона не мой род, а род Светланы. И не Оболенских, а Де-Рахан, это разное, долгая история. Почитайте эту книжку, там всё будет расписано. Ну, это класс: «То и жена его должна соответствовать»! Вот это вообще интересно. Оказывается и я и она из одного и того же рода. И потом приводит уже цитату из книги Светланы, и, опять-таки: «Вот её родословную раскопал со слов, знаменитый французский генеаолог Риглис». Во-первых, не её родословную раскопал. Этот человек умер давным-давно. Он в восемнадцатом веке умер. А он написал четыре тома генеалогических взаимосвязей между семьями, родословных всех дворов Европы, европейской части и не только. И он начинает от известных достоверных источников. И дальше можно продолжать, это из тех, кто оппоненты. И что-то зацепило его с Оболенскими, никак не может успокоиться. Он приводит, что из Оболенских только один известен ему. Так тут просто, что один ему известен, вот он, Николай Владимирович 1927 года рождения. Он пишет о нём, что он заслуженный человек, что он наукой занимается, и он член Международной Академии Наук Высшей школы и других международных академий архитектуры, информатизации, творчества.</w:t>
      </w:r>
    </w:p>
    <w:p>
      <w:r>
        <w:rPr>
          <w:b w:val="0"/>
          <w:i w:val="0"/>
        </w:rPr>
        <w:t>Что самое интересное, когда он пишет обо мне, о моих академиях, где я член, он пишет, что я купил дипломы и тому подобное. И самое интересное, почему-то он даже не заметил, что я действительный член одной из академий, которую он тут же приводит как очень престижную – Академию информатизации. Значит, когда он приводит князя Оболенского, он пишет о престижной международной академии и перечисляет информатизацию тоже. Но я же тоже член этой академии. Получается странно. Я, значит, купил диплом в этой академии, а он просто заработал своими трудами, да? Ну, хоть бы не ставил информатизацию, тогда эта липа была бы не столь явно выраженная. Понимаете? И так далее, и так далее. Что ещё тут самое интересное, что он, Левашов, проходимец, и когда он титулованный, то люди лучше кушают лапшу, которую он вешает. И поэтому он решил себя сделать, так сказать, из рода такого и так далее. Вот оппоненты. Ни одного оппонента другого порядка я ещё не видел. Поэтому, стоит ли мне тратить время на разговоры с такими оппонентами. Я думал, что контрпропаганда у наших врагов стоит несколько лучше. Но такой абсурд, это может, знаете, на кого сработать? На человека, который никогда ничего не видел, никогда не слышал, ничего. Когда попало на эту вещь, прочитал, может тогда это сработает.</w:t>
      </w:r>
    </w:p>
    <w:p>
      <w:r>
        <w:rPr>
          <w:b w:val="0"/>
          <w:i w:val="0"/>
        </w:rPr>
        <w:t>Но, если человек хоть что-то читал, он же найдёт немедленно множество полных ляпсусов, потому что я в своей автобиографии пишу, что мой род Левашов не всегда был Левашов. А Левашов фамилия стала по кличке, потому что один из моих предков Александр Викулич. Он был подвижником у Пожарского, был боярином и сидел в Думе. Бояре сидели по левую сторону от царя, и поэтому их называли Леваш. И вот от слова Леваш пошла фамилия Левашов. Эта фамилия появилась впервые в этом варианте, сейчас точно скажу, до этого тоже был род, он не изменился, просто изменилась фамилия, тысяча шестьсот десятого года (1610г). Но до шестьсот десятого года тоже были мои предки. И что из того?</w:t>
      </w:r>
    </w:p>
    <w:p>
      <w:r>
        <w:rPr>
          <w:b w:val="0"/>
          <w:i w:val="0"/>
        </w:rPr>
        <w:t>Мой дед прошёл через Сибирь, и то, что он выжил, не говорит о том, что не пострадал. И что от того, что в моём роду есть князья, я из княжеского рода, это ещё не значит, что это плохо, и не значит, что это хорошо. Это просто факт. По материнской линии один из моих предков просто сирота, который вырос в тяжёлые годы конца девятнадцатого-двадцатого века, боролся сам, выжил, тяжёлую жизнь прожил. Ну и что? Какая разница, факт есть факт.</w:t>
      </w:r>
    </w:p>
    <w:p>
      <w:r>
        <w:rPr>
          <w:b w:val="0"/>
          <w:i w:val="0"/>
        </w:rPr>
        <w:t>Моя фамилия такая-то, мой род такой-то. И почему он ушёл от этого? Потому что хочет дискредитировать внимание людей. Показать, что вот он объявляет себя Оболенским, а на самом деле Оболенский к Левашову никакого отношения не имеет. Естественно, не имеет, и так далее. Понимаете, когда такие вещи читаешь, я иногда просматриваю по интернету, весьма забавно видеть, насколько примитивно работают враги. Ну, хоть бы что-то придумали, хоть бы что-то нашли. Ничего нет. И начинают такую ахинею, по-другому не скажешь, нести. Бывают забавные варианты. Вот я прочитаю одно, не буду говорить фамилию, получил по почте такое маленькое письмо: «Вредность книги «Зеркало моей Души». Думаю, интересно.</w:t>
      </w:r>
    </w:p>
    <w:p>
      <w:r>
        <w:rPr>
          <w:b w:val="0"/>
          <w:i w:val="0"/>
        </w:rPr>
        <w:t>Читаю: «Есть негативные моменты в Ваших книгах. По мере чтения книги «Зеркало моей Души» дошёл до момента, где Вы писали, как Вы загоняли иголки себе под ногти. Решил проверить свою волю. Загнал. Теперь болит ноготь». А я разве сказал, что болеть не будет? (Смех). Если решился проверять волю — это хорошо. Как говорится, любишь кататься — люби и саночки возить. Понимаете? Другая критика тоже приходит: «Почему Вы повторяете одну и ту же ошибку насчёт электрического тока?» Помните, направленное движение заряженных частиц от плюса к минусу. Я думаю, странно, может, когда я учился в школе, были одни понятия в физике. Всё-таки тридцать лет как школу закончил, наверное, изменились какие-то, может быть. Дай-ка, думаю, я посмотрю. Вчера специально сел, покопался, посмотрел, нет, ничего не изменилось. Так и есть, то же самое определение электрического тока, что и было, когда я учился в школе. И меня пытаются уличить, что я безграмотно делаю ошибки. Как же так, электроны отрицательные частицы, как же они будут двигаться от плюса к минусу? Ну, извините, почитайте школьное определение физики, откройте энциклопедию, если уж на то пошло. Там чётко написано, что когда был открыт во второй или в который уже раз, электрический ток, тогда об электронах понятие ещё не имели. А были только ионы, положительные и отрицательные ионы, которые двигались в щелочных и кислотных растворах. И вот для того времени и было введено понятие электрического тока — направленное движение положительных ионов от плюса к минусу. И с тех пор его не меняли в физике, поэтому, условно на самом деле электроны движутся на противоположно. Но это не я придумал, определение сделал в физике. То есть, о чём говорит? Что люди, которые пишут об этом, сами полностью безграмотны.</w:t>
      </w:r>
    </w:p>
    <w:p>
      <w:r>
        <w:rPr>
          <w:b w:val="0"/>
          <w:i w:val="0"/>
        </w:rPr>
        <w:t>Я понимаю, что сейчас в школах учат очень плохо. Мне приходилось с моими сокурсниками беседовать, кто преподаёт, что уровень образования в школах жутко плохой. Ну, не до такой же степени. Или вот помню, момент был, когда я ещё только приехал в Россию в сентябре две тысячи шестого года. Была одна конференция, где я по поводу лечебного эффекта воды рассказывал, пятнадцать минут мне дали, потом я пятнадцать минут работал и ушёл. Но потом половина зала вышла за мной, и мы ещё где-то час в вестибюле обсуждали тематику. И там подошёл ко мне один учёный со степенью, биофизик по образованию, не буду называть фамилию, и начал говорить, что он думает о том, что я говорил. И заявляет: «Вот, вы знаете, это там происходит холодный термоядерный синтез в клетках живого существа»! понимаете, что ляпнуть – холодный термоядерный синтез. Я его спрашиваю: «А вы в курсе, что такое холодный термоядерный синтез»? Он говорит: «А что»? Кто-то пустил, и пошло гулять по всем научным кругам.</w:t>
      </w:r>
    </w:p>
    <w:p>
      <w:r>
        <w:rPr>
          <w:b w:val="0"/>
          <w:i w:val="0"/>
        </w:rPr>
        <w:t>Холодный термоядерный синтез — это ядерный синтез, происходящий на поверхности Солнца, где температура шесть тысяч градусов. А теперь скажите, какой холодный термоядерный синтез может происходить в клетке? И вот эта безграмотность, так называемых научных статей. Понимаете, если нет термина, то лучше не употреблять термин, который не соответствует. Но важно повесить ярлык, вешалку повесить, назвали термоядерный синтез, и все успокоились. Всё вроде понятно, да?</w:t>
      </w:r>
    </w:p>
    <w:p>
      <w:r>
        <w:rPr>
          <w:b w:val="0"/>
          <w:i w:val="0"/>
        </w:rPr>
        <w:t>Но люди используют слова и совершенно не думают, какой смысл за каждым словом стоит. Но чем мы тогда лучше попугаев? Попугаи повторяют за нами слова и некоторые весьма хорошо. Так что получается, мы ничем не лучше попугаев? Чем отличается человек? Он должен понимать, какой смысл стоит за словом. Удивляет такой подход, когда считают, что ты полный дурак, а он умнее. Ради бога, я не против, если человек умнее. Я не считаю, что я самый умный человек, но я думаю, что не самый последний дурак.</w:t>
      </w:r>
    </w:p>
    <w:p>
      <w:r>
        <w:rPr>
          <w:b w:val="0"/>
          <w:i w:val="0"/>
        </w:rPr>
        <w:t>А если учесть, у наших предков было совершенно другое значение слова дурак — ученик Ура, то смысл не совсем плохой. Не случайно во всех сказках именно дурачок оказывается умнее всех остальных. Ведь наши предки тоже были не дураками. Когда был запрет на всё, связанное с ведической культурой, они пытались через сказки передавать, помните, Иванушка-дурачок и тому подобное. Оказывается, что многое из того, что преподносится, нужно просто вникать и понимать. Вот последняя книжка, которую я закончил полностью, Сказ о Ясном Соколе. Знаете, большинство писем, которые я получил, людей очень волнуют почему-то железные сапоги и железные хлеба. «Вы знаете, я думаю, вы не правы, когда говорите, что съесть железный хлеб и износить железные сапоги означает дальность расстояния перемещения». И начинают приводить свои версии, каких только нет. Или это обувь на магнитных присосках и тому подобное. И что даль дальняя — это значит время.</w:t>
      </w:r>
    </w:p>
    <w:p>
      <w:r>
        <w:rPr>
          <w:b w:val="0"/>
          <w:i w:val="0"/>
        </w:rPr>
        <w:t>Я понимаю, что люди затуманены теорией относительности, где говорится, что если скорость больше, то время останавливается. Короче говоря, пишут всё, что угодно. Но подумали бы, я специально в конце сказа пишу, что когда всё закончилось, Настенька с Ясным Соколом прилетели с Планеты созвездия Финиста обратно на Землю, у неё уже не было ни сапог, ни хлебов. Это о чём говорит? И перелёт был один, компенсирующий все семь перелётов, которые она делала, и потом был один перелёт прямой с созвездия Финиста на Землю. Значит, по логике должно быть ещё семь хлебов и семь сапог. Там об этом не пишется. Потому что, не в этом суть. Там описывается совершенно другое. Действительно, для людей того времени, когда катастрофа уже случилась, и не знали реалий, понять расстояние колоссальное. Кто представляет такое расстояние как световой год? Представляете? Большое, правильно. (Смех). Но большинство людей, сидящих здесь, хотя бы школу закончили. Правильно? И то, понять, а теперь почувствовать, чтобы дать ощущение большого расстояния. Большое, это как? Вот так? Или вот так? (Разводит руки в стороны). Невозможно. Потому что и так, и так мало.</w:t>
      </w:r>
    </w:p>
    <w:p>
      <w:r>
        <w:rPr>
          <w:b w:val="0"/>
          <w:i w:val="0"/>
        </w:rPr>
        <w:t>Поэтому и придумали образ хлебов и сапог, чтобы дать понять то, что железный хлеб съесть вообще невозможно. Правильно? Износить железные сапоги тоже, в принципе, невозможно. И вот образ невозможного и даёт понятие масштабности. И если внимательно читать даже тот же Сказ, то это ясно. Но человек выхватывает из текста то, с чем он согласен, и не замечает, с чем он не согласен, или ещё не готово восприятие. Вот такие вопросы часто присылаются. И часто вопросы не только такого плана. Вот, что удивляет, ну почитайте внимательно то, что написано. Нет. А большинство критиков в кавычках в лучшем случае прочитали предисловие. Ни одной книги не читали, если бы прочитали, то они бы не писали ту ахинею, которую они пишут. Вот такой мой ответ по поводу того, почему я не вступаю в дискуссии с оппонентами.</w:t>
      </w:r>
    </w:p>
    <w:p>
      <w:r>
        <w:rPr>
          <w:b w:val="0"/>
          <w:i w:val="0"/>
        </w:rPr>
        <w:t>Были оппоненты, когда я вёл телемосты из Сан-Франциско с Россией, пытались дебаты вести, у них не получилось. Потому что я обычно не пытаюсь доказать человеку свою позицию, это безполезно. Если человек на своей позиции стоит, упёрся рогом, доказать человеку безполезно что-то. Зачем? Я поступаю от противного. Человек говорит, что у него есть позиция. А вот объясни свою позицию. А чаще позиция того человека-оппонента мне известна, я задаю очень неудобные вопросы, на которые этот человек ответить не может. И тогда он начинает тушеваться, тушеваться и исчезает.</w:t>
      </w:r>
    </w:p>
    <w:p>
      <w:r>
        <w:rPr>
          <w:b w:val="0"/>
          <w:i w:val="0"/>
        </w:rPr>
        <w:t>По крайней мере до сегодняшнего дня все такие оппоненты из научных кругов и не только вот таким образом исчезали. Теперь они уже не пытаются. Теперь дальше. Когда началась серия публикаций по поводу «Источника Жизни», что только не писали, что это в фотошопе всё сделано. Долго это происходило, пока я не сказал, принесите фотографию, и если вы докажете, что в фотошопе, я заплачу вам миллион, если вы не докажите, то вы мне платите миллион. Сразу исчезли все, потому что глупость.</w:t>
      </w:r>
    </w:p>
    <w:p>
      <w:r>
        <w:rPr>
          <w:b w:val="0"/>
          <w:i w:val="0"/>
        </w:rPr>
        <w:t>Даже подумать, тысячи фотографий сделать в фотошопе невозможно, это требует сотни, десятки и даже тысячи часов работы. То, что там сделано, это не фотошоп, это реальные фотографии. Потому, что не нравится. В чём же моя псевдо учёность, оказывается, я решаю проблемы своими методами, которые современная наука не могла решить вообще. И решаются они элементарно. К примеру, в статье изложен результат того же самого применения Технологий. В России есть такое пробное экспериментальное производство, где я поставил свой генератор, чуть больше двух лет оно действует. Это грибное производство. Решалось сразу несколько задач. Нужно было не только добиться, чтобы сами грибы росли, нужно было добиться того, чтобы использовать воду из водопровода, где полно железа, других примесей, которые негативно сказываются. И у меня одна из просьб была, убрать из водопроводной воды ненужные элементы. Я программу задал. И химический состав воды, втекающей в водопровод, полностью меняется. Что и подтверждено целым рядом лабораторных исследований. А потом мне была просьба – увеличить химический состав веществ, которые нужны, и ещё убрать те, которые не вредны, но лишние. Сделал это, всё работает.</w:t>
      </w:r>
    </w:p>
    <w:p>
      <w:r>
        <w:rPr>
          <w:b w:val="0"/>
          <w:i w:val="0"/>
        </w:rPr>
        <w:t>Сейчас уже чуть больше двух лет, и уже можно говорить об определённых результатах. Смотрите, что получается. Голландия, к примеру, по производству грибов является мировым лидером. И если взять теплицу по выращиванию грибов в Голландии, допустим, семь тысяч квадратных метров, и привести к такой же территории площадь здесь, если уравнять условия, чтобы было понятно, то с семи тысяч квадратных метров в Голландии, где лучшие специалисты по выращиванию грибов, в год собирают двадцать пять тонн грибов шиитаке, к примеру.</w:t>
      </w:r>
    </w:p>
    <w:p>
      <w:r>
        <w:rPr>
          <w:b w:val="0"/>
          <w:i w:val="0"/>
        </w:rPr>
        <w:t>А на нашем производстве, если брать одинаковую площадь, за год собирается восемьсот тонн грибов шиитаке. Двадцать пять и восемьсот. В тридцать два раза больше. И это без единой химии. Там всё химией делается, здесь никакой химии. Это, конечно, псевдо-наука? Конечно. Это псевдо-наука. А ведь это только чуть больше двух лет работает генератор. Ещё нельзя сказать точно, сколько максимально будет эффект, но практика показала, что наиболее яркий эффект начинает проявляться через шесть лет работы генератора. Это то, что я наблюдал, описано в «Источнике Жизни». А это уже через два года урожайность в тридцать два раза выше. Не тридцать два процента, а в тридцать два раза выше, чем лучшая урожайность из известных сейчас в мире. И никакой химии нет, ничего нет, а стоит один генератор и всё, плюс по мере работы была поставлена задача.</w:t>
      </w:r>
    </w:p>
    <w:p>
      <w:r>
        <w:rPr>
          <w:b w:val="0"/>
          <w:i w:val="0"/>
        </w:rPr>
        <w:t>А можно добиться, чтобы та же самая грибница шиитаке росла на основах, на которых в природе не могут расти, но если они будут усваивать этот фундамент. А в реальности грибы шиитаке растут на гнилых пнях, на мёртвой древесине и перерабатывают, получается весьма ценный гриб. А вот так можно сделать, чтобы грибница усваивала такие-то вещества? Вводится коррекция в программу, и грибы усваивают то, что никогда не могли усвоить в природе. То есть, невозможное становится возможным. Получаются такие результаты, которые вообще никогда не были получены в природе. Но это всё псевдо-наука, правильно?</w:t>
      </w:r>
    </w:p>
    <w:p>
      <w:r>
        <w:rPr>
          <w:b w:val="0"/>
          <w:i w:val="0"/>
        </w:rPr>
        <w:t>Зато наша наука, очень умная наука и не псевдо. Привело к тому, что в тех странах, где высокоразвитое сельхозпроизводство, к примеру, в Китае каждый год теряется пять-семь процентов плодородных земель. И та земля, которая раньше «рожала», становится мёртвой. Мёртвая земля, отравленные грунтовые воды и так далее. Вот это наука! Это очень хорошая наука? И это происходит не только в Китае, не только в Америке, по всей Европе, потому что отравлено химией всё, убивается всё, что возможно, вода, которую потом мы пьём, и так далее, и так далее. И эта наука в кавычках с этим сделать не может ничего и никогда не сможет сделать. Но это наука! А вот то, что я привёл результаты — это псевдонаука. Весьма забавный подход.</w:t>
      </w:r>
    </w:p>
    <w:p>
      <w:r>
        <w:rPr>
          <w:b w:val="0"/>
          <w:i w:val="0"/>
        </w:rPr>
        <w:t>Что ещё. Вот вопросы задают, ещё как пытаются весьма оригинально обходить вопрос. Наверное, кто-то читал мои статьи и слышал выступления, по поводу планеты Х, это планета Нибиру. И помните, что я один раз говорил? Для чего затеяли активный ажиотаж по поводу планеты Нибиру в последнее время, что вот она в двенадцатом году. Я говорил, что специально это делается, чтобы потом объявить, что этого ничего нет, потому что ничего нет. И что вы думаете? Совсем недавно появилась публикация в интернете весьма забавная, которая полностью подтвердила то, что я говорил. «Правда о столкновении Земли с Планетой Х в две тысячи двенадцатом году ». Забавно?</w:t>
      </w:r>
    </w:p>
    <w:p>
      <w:r>
        <w:rPr>
          <w:b w:val="0"/>
          <w:i w:val="0"/>
        </w:rPr>
        <w:t>Девид Моррисон ведущий астроном из института по астробиологии при НАСА развеял распространённый миф о Планете Х, коричневом карлике Нибиру, который якобы уничтожит Землю в декабре двенадцатого года. И пишет теперь: «Планета Нибиру с периодом вращения вокруг Солнца в три тысячи шестьсот лет фигурирует в «Шумерских текстах», как родина враждебных пришельцев», и так далее. И дальше: «Долгое время планетой Х считали Плутон». Помните, что я говорил? Самое забавное, что это было записано на встрече, можете послушать. Теперь они объявляют, что планеты Х никогда не было. Планета Нибиру никогда не была заселённой, потому что планета Х – это не планета, а огарок двойной звезды нашего Солнца, в принципе, из которого Солнечная система-то и возникла.</w:t>
      </w:r>
    </w:p>
    <w:p>
      <w:r>
        <w:rPr>
          <w:b w:val="0"/>
          <w:i w:val="0"/>
        </w:rPr>
        <w:t>Солнце было, двойная звезда была, но в своё время одна взорвалась, и сверхновая вошла, и возникли условия для создания Планетарной системы. И вот огарок от звезды после взрыва изменил орбиту, и двигался по очень искривленной орбите в три тысячи шестьсот лет, и появлялся периодически. И, действительно, приводил к современным катастрофам при приближении, и в легендах отражено это, и не в шумерских, а в древне-греческих и древне-китайских. Но, почему-то, упоминаются только шумерские.</w:t>
      </w:r>
    </w:p>
    <w:p>
      <w:r>
        <w:rPr>
          <w:b w:val="0"/>
          <w:i w:val="0"/>
        </w:rPr>
        <w:t>Но дело в том, что планета Х должна была пройти около Земли в две тысячи третьем году. Какое отношение к двенадцатому году она имеет — не понятно. Но, в две тысячи третьем году, кто читал, знает, что произошло. Её орбита была изменена на девяносто градусов, и она навсегда покинула пределы Солнечной системы. Но об этом они предпочитают не говорить, хотя факты были, что не только это зафиксировано астрономами было. Что интересно, перед этим они подчистили всю информацию о тех событиях. Пойдите сейчас по интернету, вы не найдёте, что японские астрофизики, астрономы писали, что этот объект, планета Х изменила свою траекторию на девяносто градусов, это говорит о том, что она разумная планета. Это лучший вывод, который они придумали. А когда это движение шло, где-то сентябрь, октябрь, декабрь в две тысячи втором году, когда она приближалась, Солнце было очень нестабильным, и ожидался взрыв сверхновой или мини-новой. Это, опять-таки, уже другие учёные фиксировали и говорили. Когда это не произошло, они заявили: «Как мы счастливы, что мы ошиблись, что наше Солнце не взорвалось»! Но тогда всё было тихо и мирно, потому что никто не хотел сообщать в реальности, что происходило, но им же нужно было как-то об этом обойти вопрос. Вот, смотрите, как они обошли. Придумали, начали раскручивать информацию о планете Нибиру, которая никакого отношения не имеет к планете Х. Потом связали с планетой Х. Выдали, что якобы в двенадцатом году она должна была приближаться. А это миф, и ничего нет, и не может быть. Забавно? Вот это более умное — контрпропаганда, но, тем не менее. А теперь, перейдём к вопросам.</w:t>
      </w:r>
    </w:p>
    <w:p>
      <w:r>
        <w:rPr>
          <w:b/>
          <w:i w:val="0"/>
        </w:rPr>
        <w:t>ВОПРОСЫ И ОТВЕТЫ</w:t>
      </w:r>
    </w:p>
    <w:p>
      <w:r>
        <w:rPr>
          <w:b/>
          <w:i w:val="0"/>
        </w:rPr>
        <w:t>24.1.ВОПРОС:</w:t>
      </w:r>
      <w:r>
        <w:rPr>
          <w:b/>
          <w:i w:val="0"/>
        </w:rPr>
        <w:t xml:space="preserve"> По поводу благодатного огня.</w:t>
      </w:r>
    </w:p>
    <w:p>
      <w:r>
        <w:rPr>
          <w:b/>
          <w:i w:val="0"/>
        </w:rPr>
        <w:t>ОТВЕТ:</w:t>
      </w:r>
      <w:r>
        <w:rPr>
          <w:b w:val="0"/>
          <w:i w:val="0"/>
        </w:rPr>
        <w:t xml:space="preserve"> Вот людей дурят, используя тот же самый благодатный огонь. И спрашивают, как это объяснить? Ведь действительно происходит, да. Явление есть? Есть. Только это явление никакого отношения к религии совершенно не имеет. Если бы благодатный огонь был явлением реальным для всех мест, он мог бы сходить в любом месте. Правильно? Если это связано с религией. Вот вы, верующие, собрались все, помолились, и он тут же снизошёл. Правильно? Но это происходит в одном месте. Кто слышал по поводу Гроба пророка Мухаммеда? Он висит в воздухе. Сейчас это впечатление производит, а для людей ещё 500-600 лет, 700 лет назад – это был вообще шок. Правильно? Гроб висит в воздухе. Явление божественной природы, да?</w:t>
      </w:r>
    </w:p>
    <w:p>
      <w:r>
        <w:rPr>
          <w:b w:val="0"/>
          <w:i w:val="0"/>
        </w:rPr>
        <w:t>Да никакой божественной природы нет, потому что это намагничено. Магниты возьмите и повесьте, один магнит над другим, будет также висеть. Это просто гроб</w:t>
      </w:r>
    </w:p>
    <w:p>
      <w:r>
        <w:rPr>
          <w:b w:val="0"/>
          <w:i w:val="0"/>
        </w:rPr>
        <w:t>железный над большой плитой магнитного железняка находится. И намагниченное железо начинает отталкиваться, и повисает в воздухе. Все магнитные поезда двигаются на этом принципе.</w:t>
      </w:r>
    </w:p>
    <w:p>
      <w:r>
        <w:rPr>
          <w:b w:val="0"/>
          <w:i w:val="0"/>
        </w:rPr>
        <w:t>Это тоже природа божественная? Понимаете, когда жрецы, имея определённые знания, используют и обманывают людей, которые этих знаний не имеют, появляются такие вещи. Теперь по поводу благодатного огня. Как вы знаете, он появляется только в определённое время, в определённый день, как и Благовещение [Крещение], когда святая вода становится 19 января. Только в определённое время, коротко. Но мало кто знает, что один раз он не появился. И тогда чуть не объявили конец света.</w:t>
      </w:r>
    </w:p>
    <w:p>
      <w:r>
        <w:rPr>
          <w:b w:val="0"/>
          <w:i w:val="0"/>
        </w:rPr>
        <w:t>Знаете, почему не появился? Потому что один из высших священников приказал разогнать в Иерусалиме мальчишек, которые обычно толпами мешались между ногами. Разогнал мальчишек всех – и никакой огонь не спустился. И на следующий год он приказал наоборот, чем больше детей – тем лучше. Могу сказать причину, что в одном месте в определённое время периодически возникают определённые качественные условия для того, чтобы проявилась такая холодная плазма, когда синтез идёт, который виден в виде полярного сияния и так далее. Возникает тогда, когда в определённое время, в определённом месте и плюс определённый объём энергетики накоплен, человеческой энергетики. И верующие, которые собираются, особенно дети, у которых очень мощная энергетика, и обеспечивает явление благодатного огня. И это уже не теоретическое предположение, это факт, потому что, когда детей прогнали, в этот год никакого благодатного огня не было. Поэтому, если кто-то пытается опровергнуть, пускай опять не допустит все остальные годы до процедуры детей, и, если благодатный огонь будет появляться, значит, я ошибся. Но не думаю, что они прогонят детей. Я видел их в съёмке пока, там кишит детьми.</w:t>
      </w:r>
    </w:p>
    <w:p>
      <w:r>
        <w:rPr>
          <w:b w:val="0"/>
          <w:i w:val="0"/>
        </w:rPr>
        <w:t>И вот то же самое наблюдал у Ури Геллера, слышали такого? Он в Америке выступал. Ему нужно было показать, как он гнёт вилки. Он собирает энергетику с толпы, и начинает действовать. Раньше он был сильнее, сейчас он стал слабее. И вот, показывали классно. Он собирает детей из аудитории, дети выходят к нему, и когда они собираются вокруг него, вот тогда начинает гнуть вилки. Опять, тот же самый эффект. То есть, собирая потенциал с детей, обеспечивается достижение какого-то эффекта. На чём основаны такие вот явления? Они основаны на том, что люди не понимают таких вещей. Их никто не объясняет, и их легко обманывают.</w:t>
      </w:r>
    </w:p>
    <w:p>
      <w:r>
        <w:rPr>
          <w:b w:val="0"/>
          <w:i w:val="0"/>
        </w:rPr>
        <w:t>И начинают говорить о мироточащих иконах и тому подобном. Да неужели не понимают люди, что если бы это было так, то любая икона должна была быть святой. Правильно? Любая икона должна была лечить и тому подобное. А происходит далеко не с каждой.</w:t>
      </w:r>
    </w:p>
    <w:p>
      <w:r>
        <w:rPr>
          <w:b w:val="0"/>
          <w:i w:val="0"/>
        </w:rPr>
        <w:t>А почему одна икона может лечебные свойства проявлять, а другая нет? Потому что, икона одна написана художником, который вложил душу и энергетику свою, она может накапливать ещё энергетику других людей. И вот когда она накапливается, достигает определённой критической массы, она начинает влиять. И влияет на людей, которые обращаются к ней. Но здесь никакого божественного проявления вообще нет. Здесь просто обычное непонимание законов природы, законов, что такое человек, какой потенциал у человека есть и тому подобное.</w:t>
      </w:r>
    </w:p>
    <w:p>
      <w:r>
        <w:rPr>
          <w:b w:val="0"/>
          <w:i w:val="0"/>
        </w:rPr>
        <w:t>Если вы понаблюдаете за тем процессом, когда ходы образуются. Помните, когда люди ходят толпами со священником, и кто-то исцеляется. Вот плохо чувствовал себя и исцелился. Но если вы обратили внимание, те, кто исцеляются, появляются каждый год, и опять они исцеляются, и опять исцеляются, и опять исцеляются. Ложь это или нет? Нет, не ложь. Что происходит?</w:t>
      </w:r>
    </w:p>
    <w:p>
      <w:r>
        <w:rPr>
          <w:b w:val="0"/>
          <w:i w:val="0"/>
        </w:rPr>
        <w:t>Каждый раз собирается огромная толпа людей, эти люди молятся, искренне верят во что-то, этот потенциал собирается, и люди больные действительно пробиваются потоком энергетики, и они действительно чувствуют лучше себя некоторое время. Действительно они начинают двигаться. Но по мере того, как этот заряд, который получен у них как от аккумулятора, садится, они возвращаются к тому же самому состоянию, в котором были. И так повторяется из года в год. Но на это почему-то никто не обращает внимание. Потому что люди видят, о-о-о, человек шёл на палочке, а потом раз – палочка уже ему не нужна. Но он прошёл сто километров, к примеру, без палочки, и опять стал идти с палочкой. Но это уже никто не видит, никто не обращает внимание. Потому что потоком энергетики человека не вылечишь.</w:t>
      </w:r>
    </w:p>
    <w:p>
      <w:r>
        <w:rPr>
          <w:b w:val="0"/>
          <w:i w:val="0"/>
        </w:rPr>
        <w:t>Что такое больной человек? Есть здоровое состояние и есть больное. Больной – это когда в организме болезнь перешла в хроническую фазу. Что такое хроническая фаза? Когда ткани организма или органа какого-то изменились, они уже химически и структурно отличаются от клеток здорового органа и тканей. И вот изменённые клетки, как прокачивай энергетику, не прокачивай, уже нормально работать не будут. Они уже не могут работать, потому что они химически и структурно отличаются от тех, которые были, и выполнять свою функцию нормально не могут.</w:t>
      </w:r>
    </w:p>
    <w:p>
      <w:r>
        <w:rPr>
          <w:b w:val="0"/>
          <w:i w:val="0"/>
        </w:rPr>
        <w:t>Человека сделать здоровым возможно. Но это не за счёт того, что прокачивают энергетику, как большинство целителей делают. Просто накачивают энергетику, человек получил подзарядку, попрыгал-попрыгал, вроде хорошо. Заряд вышел, и всё назад вернулось. Для того, чтобы человека сделать здоровым, необходимо разрушить изменённые клетки и создать здоровые неизменённые клетки. Пока не будут созданы здоровые клетки, орган или отдельные органы, ткани и весь организм работать нормально не будет. Он не может. А если стимулировать, форсажем заставлять работать, да, можно, но это ведёт к бОльшему разрушению и ещё к большим последствиям в будущем. Вот такие вещи они используются изза того, что, к сожалению, люди не знают очень многих вещей. Из-за незнания сознанием людей манипулируют. Чего добиваются?</w:t>
      </w:r>
    </w:p>
    <w:p>
      <w:r>
        <w:rPr>
          <w:b w:val="0"/>
          <w:i w:val="0"/>
        </w:rPr>
        <w:t>Посмотрите, особо старшее поколение могут обратить внимание, насколько ухудшилось образование в России сейчас. Я был в Америке, можно сказать, что образование там нулевое. То есть, там выращивают идиотов. В прямом и переносном смысле слова. Если, закончив школу в Америке, не могут прочитать на английском языке диплом свой. Не на японском, не на русском, а на английском. О чём это говорит? Вот такой уровень образования в Америке. И сейчас пытаются добиться такого же образования в России. Для чего это делается? Чем менее образованные люди, тем гораздо проще их обманывать и манипулировать их сознанием. Потому что любую ложь они не могут воспринять, где правда, а где кривда. И всё.</w:t>
      </w:r>
    </w:p>
    <w:p>
      <w:r>
        <w:rPr>
          <w:b w:val="0"/>
          <w:i w:val="0"/>
        </w:rPr>
        <w:t>Именно поэтому, что я всегда говорил, что просветление знанием является единственным оружием против врагов, без этого невозможно ничего сделать, пока люди будут «слепые». Что сделали большевики после революции? Они объявили крестьянам, что дадут им землю, а надо было крестьянам сначала прочитать их программу, чтобы знали, что в этой программе стоит. Если бы они почитали, правильно поняли бы, что это всё временная уловка, а за эту временную уловку они поплатились огромным числом своих жизней, крестьяне имеется в виду. Понимаете, если бы люди были грамотные, как были грамотные в девятом-десятом веке ещё крестьяне те же самые, то революции в России бы не было. Она никогда бы не прошла. Потому что грамотных людей обмануть очень сложно. Поэтому в Советском Союзе и испугались, что если людей сделать ещё грамотнее, уже не так легко будет обманывать. Это можно продолжать очень долго. Сейчас уже пришли вопросы. Начну отвечать на вопросы из зала.</w:t>
      </w:r>
    </w:p>
    <w:p>
      <w:r>
        <w:rPr>
          <w:b/>
          <w:i w:val="0"/>
        </w:rPr>
        <w:t>24.2.ВОПРОС:</w:t>
      </w:r>
      <w:r>
        <w:rPr>
          <w:b/>
          <w:i w:val="0"/>
        </w:rPr>
        <w:t xml:space="preserve"> Почему Светлые Иерархи не предотвращают катастрофы, если даже могли предвидеть будущее, описанное в Ведах? Почему Бог Тарх, силой мысли уничтожив Лелю, не смог силой мысли остановить падение её обломков? И так далее, и так далее. И затопление Даарии. Почему Светлые Иерархи не прибывают на Землю в качестве учителей? И так далее.</w:t>
      </w:r>
    </w:p>
    <w:p>
      <w:r>
        <w:rPr>
          <w:b/>
          <w:i w:val="0"/>
        </w:rPr>
        <w:t>ОТВЕТ:</w:t>
      </w:r>
      <w:r>
        <w:rPr>
          <w:b w:val="0"/>
          <w:i w:val="0"/>
        </w:rPr>
        <w:t xml:space="preserve"> Здесь несколько вопросов, наверное, многим интересны вопросы? Вопервых, видеть будущее, это ещё не значит, что уметь предотвратить. Чтобы увидеть – это одно, а чтобы предотвратить, нужен совершенно другой уровень и возможности. Поэтому, если в то время Светлые Иерархи могли только предвидеть будущее, но не могли ничего изменить, значит у них тот момент не было необходимых для этого возможностей.</w:t>
      </w:r>
    </w:p>
    <w:p>
      <w:r>
        <w:rPr>
          <w:b w:val="0"/>
          <w:i w:val="0"/>
        </w:rPr>
        <w:t>Чтобы что-то изменить, нужно делать очень большой объём работы, но сейчас я не буду говорить, потому что нужно объяснить ещё огромный объём предварительной информации, чтобы это было не просто голословным заявлением, а обоснованным. Это первый вопрос. Просто они не могли в то время делать, они могли только увидеть и предупредить об этом.</w:t>
      </w:r>
    </w:p>
    <w:p>
      <w:r>
        <w:rPr>
          <w:b/>
          <w:i w:val="0"/>
        </w:rPr>
        <w:t>ВОПРОС СЛЕДУЮЩИЙ: Почему если он смог разрушить, но не смог остановить осколки?</w:t>
      </w:r>
    </w:p>
    <w:p>
      <w:r>
        <w:rPr>
          <w:b w:val="0"/>
          <w:i w:val="0"/>
        </w:rPr>
        <w:t>Опять, та же самая. На тот момент его развития он мог сделать только то, что он сделал. Если бы он мог остановить обломки, которые падали, он бы их остановил и расщепил. Значит, в тот момент он это сделать не мог. Это вполне нормально. Опять-таки, вы забыли, что наши предки называли Богами только тех людей, которые достигли уровень Творения, но это же люди. Они вышли на другие уровни возможности управления материей и пространством, но это не значит, что они уже всем овладели и могут действовать.</w:t>
      </w:r>
    </w:p>
    <w:p>
      <w:r>
        <w:rPr>
          <w:b w:val="0"/>
          <w:i w:val="0"/>
        </w:rPr>
        <w:t>Каждый имеет свой потенциал. Каждый может максимально реализовать себя и так далее. Если не изменять себя и не двигаться вперёд, если остановиться на достигнутом, то ничего дальше вперёд не пойдёт. И почему Светлые Иерархи не прибывают на Землю в качестве Учителей? Они прибывали и прибывают, и что, они будут кричать об этом? Во-первых, многих уничтожали. Тот же самый Радомир, или как он известен как Иисус Христос. Он тоже пришёл для этой цели. Но извратили и тому подобное. И не только он.</w:t>
      </w:r>
    </w:p>
    <w:p>
      <w:r>
        <w:rPr>
          <w:b w:val="0"/>
          <w:i w:val="0"/>
        </w:rPr>
        <w:t>А сколько было таких, о которых неизвестно. И во-вторых, нужно, чтобы люди были готовы к тому, чтобы принять информацию и действовать. Кто читал последнюю мою статью, где я специально свёл скрытое о зримых и незримых геноцидах. Многие читали? Куда более предельно ясно показано, да? И что вы думаете? Если бы поднять вопрос, сколько людей, прочитав эту статью, начнут что-то делать? Как вы думаете, сколько? Мало. Потому что большинство скажет: «А что, я крайний что ли? А мне по башке дадут, а зачем мне это». И тому подобное. Пускай кто-нибудь другой делает. А это меня не коснётся. А я, так сказать, вовремя соображу и переметнусь на сторону врага, к примеру, и такие есть вещи, правильно?</w:t>
      </w:r>
    </w:p>
    <w:p>
      <w:r>
        <w:rPr>
          <w:b w:val="0"/>
          <w:i w:val="0"/>
        </w:rPr>
        <w:t>Неужели не понимают, что это последствия тысячелетнего духовного рабства. Потому что у людей осталась вот эта рабская философия, вместо того, чтобы действовать, понимать. Там же приводится реальный факт, я ничего не искажал, по минимуму привёл, чтобы показать, что происходит, смотрите, это непросто. И это всё скрывается. Об этом нигде во всём мире я не слышал, что кто-то поднимал вопрос о том, что происходило. Да это понятно. Кто-то видел фильм о Колчаке? Там чётко показывается, что союзники делали всё возможное, чтобы Белая Армия не победила. Неплохо, да? А почему? Да потому, что им это было нужно, чтобы она не победила. Посмотрите, получается забавно. У Белой Армии нет патронов, снарядов, зато у Красной Армии патронов, снарядов полным-полно. Очень забавно, да? Откуда же это пришло? Значит, Красную Армию снабжали полностью, хорошо, а Белую Армию – не очень. Понимаете? И многие другие вопросы.</w:t>
      </w:r>
    </w:p>
    <w:p>
      <w:r>
        <w:rPr>
          <w:b w:val="0"/>
          <w:i w:val="0"/>
        </w:rPr>
        <w:t>Кто читал статью мою «О вопросах духовности», я специально поднял вопрос, если христианство несёт высокую духовность людям, то каким образом через тысячу лет доминирования христианства на территории европейской части Руси, после того, как случилась революция, люди высокодуховные, миллионы людей начали резать друг другу глотки, нарушая все те заповеди, якобы, высокой духовности, которые убивали в церкви? Куда она подевалась? Это что? Вот сегодня она есть – раз, щёлкнуло – её нет, да? Разве эта духовность исчезает от того, что власть изменилась и поменялась ситуация? Нет. Высокодуховный человек никогда не убьёт другого человека, допустим, ради куска хлеба, правильно? И так далее. Для того, чтобы самому жить, не убьёт другого. Так, почему же миллионы, десятки миллионов человек, потерявшие весь разум, резали друг друга? Брат – брата, отец – сына, и так далее. Где же духовность делась? Ведь тысячу лет церковь доминировала, все ходили в церковь от рождения, отпевали после смерти, всё. Родился – окрестили, умер – похоронили. Всё шло через церковь. И за тысячу лет, я думаю, духовность должна быть очень высокая, не так ли? А где же эта духовность в семнадцатом году была? Куда она делась? Даже вот чётко видно поведение в этом фильме. Почему? Хорошо там показано, до того, как начали им мозги промывать, нормальные люди. И тут через некоторое время зверьми становятся. Извините, духовный человек в зверя не превратится. О чём это говорит?</w:t>
      </w:r>
    </w:p>
    <w:p>
      <w:r>
        <w:rPr>
          <w:b w:val="0"/>
          <w:i w:val="0"/>
        </w:rPr>
        <w:t>Да никакой духовности церковь никогда не несла! Церковь всегда несла духовное рабство. Ей нужны были рабы, и не зря мы раб божий, раба божья. Унижающая всё человеческое. Женщин вообще превращали в скотину, что это вообще не существо, грязное, и так далее. Вы знаете, что одним голосом только на Соборе, забыл каком, было принято решение, что женщина «ТОЖЕ ЧЕЛОВЕК». Одним голосом! А если бы этого голоса не было? Что, до сих пор бы считали женщину кем, не знаю? А как же так, женщина рожает мужчину, значит мужчина человек, а она сама не человек? Это очень любопытно.</w:t>
      </w:r>
    </w:p>
    <w:p>
      <w:r>
        <w:rPr>
          <w:b w:val="0"/>
          <w:i w:val="0"/>
        </w:rPr>
        <w:t>А почему такое происходило? А очень просто! Я могу вам объяснить, почему после Революции такая мерзость произошла. Потому что люди превратились в скотину и животных, зверей по одной простой причине. Что обещало христианство? Ты терпи в этой жизни всё, что происходит, смиренно. Вот когда ты отдашь богу душу, если ты всё терпел мирно, то есть, был рабом послушным, то после смерти ты получишь Рай в награду. А если ты будешь бунтовать, то попадёшь в Ад. А тут пришли большевики и сказали: мы вам даём обещание построить Рай на земле! Не когда вы сдохнете, а при жизни! И люди сказали, конечно, я хочу Рай при жизни иметь, а не после смерти! И те, кто перед этим был духовно настроен, тут же потеряли духовность, стали убивать всех направо и налево для того, чтобы построить Рай на земле. Ну что, построили? Мы с вами, оказывается, в Раю живём, а вы не заметили? А что не так?</w:t>
      </w:r>
    </w:p>
    <w:p>
      <w:r>
        <w:rPr>
          <w:b w:val="0"/>
          <w:i w:val="0"/>
        </w:rPr>
        <w:t>Xрущёв как раз заявил, просто я не стал говорить, что будет построен коммунизм. Мы уже сколько лет с вами при коммунизме живём? (Смеётся). Кстати, ещё один вопрос, тоже по интернету пришло: «Почему Светлые Иерархи не прилетают на Землю пока была Ночь Сварога»? Я уже отвечал, но ещё раз отвечу. Просто это как раз связано.</w:t>
      </w:r>
    </w:p>
    <w:p>
      <w:r>
        <w:rPr>
          <w:b w:val="0"/>
          <w:i w:val="0"/>
        </w:rPr>
        <w:t>Из тех же Славяно-Арийских Вед и что я объяснял в своих книгах, Земля при своём вращении вокруг Центра Галактики попадает в определённую зону пространства, потому что Земля находится на границе Галактики. И при своём вращении попадала в территории, контролируемые Тёмными силами, так называемыми, социальными паразитами, если проще. И, естественно, что наша Земля временно стала находиться на территории врага. Значит, если бы Светлые Иерархи прилетали , это бы означало начало новой Звёздной войны. Вот и всё. А могли ли позволить они, чтобы началась новая Звёздная война? Думаю, нет. Вот и все ответы. Не нужно искать, дайте. Не нужно обвинять, хорошо все. Вот они не сделали это, не сделали это. Видите, опять кто-то должен прийти и сделать что-то. Хорошо.</w:t>
      </w:r>
    </w:p>
    <w:p>
      <w:r>
        <w:rPr>
          <w:b w:val="0"/>
          <w:i w:val="0"/>
        </w:rPr>
        <w:t>А мы что должны делать? А почему каждый человек не задаёт вопрос себе, это не тот человек, что написал записку, а вообще. Почему каждый из нас не задумывался: «А что я могу сделать, чтобы эта мерзость прекратилась»? Ну и что? А это что означает? Да, правильно. Вы знаете, сколько раз меня пытались уничтожить? Ну и что? А что, должно меня остановить? Понимаете, есть что-то важнее, чем собственная жизнь, гораздо важнее.</w:t>
      </w:r>
    </w:p>
    <w:p>
      <w:r>
        <w:rPr>
          <w:b w:val="0"/>
          <w:i w:val="0"/>
        </w:rPr>
        <w:t>Наши говорили предки: «Вольному – воля, спасённому – рай». Что это значит? Человек вольный – он останется вольным везде. А спасённому рай – это имеется в виду рабам, которые приняли христианство. Вот они умрут, только тогда спасённые, когда умрут – получат рай. Понимаете, здесь вольный человек должен быть. Конечно, если каждый человек в отдельности будет говорить: «Ага, вот я сунусь куда-то, мне по башке стукнут, и всё». Да, это если один человек, если два, если три, четыре, десять и сто. Да, могут. И всё равно, люди делали и будут делать. Но если все будут действовать, не думать только о себе, всех не перебьют, потому что не смогут.</w:t>
      </w:r>
    </w:p>
    <w:p>
      <w:r>
        <w:rPr>
          <w:b w:val="0"/>
          <w:i w:val="0"/>
        </w:rPr>
        <w:t>Понимаете, вот это уже тоже последствие влияния христианства, менталитет, что боженька должен дать. Скажите, кому-то боженька дал что-то? Пока они вырезали миллионами людей, это тоже боженька им давал? И тому подобное. И когда нападали, допустим, католики на православных, вырезали православных, считая их еретиками. И что, помогал тот же самый бог Христос там и там, помогал кому-то? Нет. Что помогало? Помогала сила духа воинов, которые стояли на защите своей Родины. А не господь бог. Проверьте, и там и там один и тот же бог, Христос считается. Помогал не бог, помогала сила духа людей, которые боролись и не щадили своей жизни ради своей Родины. Вот те, кто это делал, чаще всего и сами не погибли, и своих близких спасли. А те, кто рассчитывал, что господь бог поможет, где оказались? Вырезаны, кто вот так смиренно подставлял, чтобы им глотки резали. Ну и что? Да им же легче, даже мучиться не нужно, бегать не надо, взял и перерезал глотку. Даже в фильмах про маньяков, когда маньяк идёт и режет направо и налево всех, и все падают и начинают – «прости, не надо, я хочу жить», и он убивает спокойно, ему это до лампочки всё. Но находится человек, не всегда самый сильный, который начинает бороться за свою жизнь, и очень часто человек побеждает.</w:t>
      </w:r>
    </w:p>
    <w:p>
      <w:r>
        <w:rPr>
          <w:b w:val="0"/>
          <w:i w:val="0"/>
        </w:rPr>
        <w:t>Обратите внимание, это всегда так происходит. Но люди не обращают внимание на это. Люди обращают внимание на то, что маньяк режет направо и налево. А то, что человек этот начинает бороться за свою жизнь и останавливает маньяка, об этом все забывают. В этом сила. Только когда мы будем бороться, мы сможем чего-то добиться. А если мы будем просто сидеть и ждать, что кто-то придёт, тогда ничего не произойдёт. Следующий вопрос. Чтобы не очень увлекаться одним вопросом. (Голос из зала: «Насчёт власти. Вот приедет барин, барин нас рассудит».) Конечно. Совершенно верно.</w:t>
      </w:r>
    </w:p>
    <w:p>
      <w:r>
        <w:rPr>
          <w:b/>
          <w:i w:val="0"/>
        </w:rPr>
        <w:t>24.3.ВОПРОС:</w:t>
      </w:r>
      <w:r>
        <w:rPr>
          <w:b/>
          <w:i w:val="0"/>
        </w:rPr>
        <w:t xml:space="preserve"> Как линейно расположенные ДНК гены образуют нелинейности в трёхмерном пространстве?</w:t>
      </w:r>
    </w:p>
    <w:p>
      <w:r>
        <w:rPr>
          <w:b/>
          <w:i w:val="0"/>
        </w:rPr>
        <w:t>ОТВЕТ:</w:t>
      </w:r>
      <w:r>
        <w:rPr>
          <w:b w:val="0"/>
          <w:i w:val="0"/>
        </w:rPr>
        <w:t xml:space="preserve"> Кто вам сказал, что линейно расположены ДНК гены? Они не линейны, они объёмную трёхмерную спираль создают. Это что, не объём? Внимательно читайте, тогда будет всё просто. (Голос из зала: «А можно встречный вопрос? А вот это бывают разные закрутки спирали левосторонние и правосторонние?») Дада, конечно. Совершенно верно. Поэтому их две. И они могут накладываться на друг друга, создавая нейтральную зону вокруг себя, а внутри создавая условия.</w:t>
      </w:r>
    </w:p>
    <w:p>
      <w:r>
        <w:rPr>
          <w:b/>
          <w:i w:val="0"/>
        </w:rPr>
        <w:t>24.4.ВОПРОС:</w:t>
      </w:r>
      <w:r>
        <w:rPr>
          <w:b/>
          <w:i w:val="0"/>
        </w:rPr>
        <w:t xml:space="preserve"> Я говорил о том, что в будущем будут строиться города и так далее, спрашивают, на новых принципах, и что будет это?</w:t>
      </w:r>
    </w:p>
    <w:p>
      <w:r>
        <w:rPr>
          <w:b/>
          <w:i w:val="0"/>
        </w:rPr>
        <w:t>ОТВЕТ:</w:t>
      </w:r>
      <w:r>
        <w:rPr>
          <w:b w:val="0"/>
          <w:i w:val="0"/>
        </w:rPr>
        <w:t xml:space="preserve"> Пока это ещё не пришло к реализации, потому что для того, чтобы это начать, нужно ввести средства. Не мои средства, я, к сожалению, средствами не обладаю, чтобы строить города. Но есть люди, которые готовы эти средства ввести и начинать строить города в России. И здесь можно будет действительно создать очень много полезного и нужного. Чтобы в этих городах условия для людей нормальные были созданы. Чтобы жильё было, по крайней мере, не меньше двадцати пяти-тридцати метров квадратных (25-30 кв. м) на человека, и потолки высокие.</w:t>
      </w:r>
    </w:p>
    <w:p>
      <w:r>
        <w:rPr>
          <w:b w:val="0"/>
          <w:i w:val="0"/>
        </w:rPr>
        <w:t>Вы знаете в хрущёвках потолки какие? Якобы, ради экономии, чтобы побольше построить, потолки стали делать меньшими. А вы знаете, что потолки были сделаны меньшими не только для того, чтобы экономить? Конечно, это хорошее оправдание. А последствия такого уменьшения высоты потолков, знаете к чему приводит? Подавление психики людей! Потому что пространственная структура помещения управляет потоками, проходящими повсеместно. Это та тёмная материя, или первичная материя, как я её называю по своей терминологии. И в зависимости от того, какая высота, создаются определённые эффекты линзы, потоки суперпозиции возникают, и влияют на человека или в одну сторону или в другую.</w:t>
      </w:r>
    </w:p>
    <w:p>
      <w:r>
        <w:rPr>
          <w:b w:val="0"/>
          <w:i w:val="0"/>
        </w:rPr>
        <w:t>Высокие потолки как раз обеспечивают насыщение человека потенциалом очень хорошо, что способствует его духовному и физическому развитию.Низкие потолки подавляют, угнетают и поведение человека, и его рост, и его сознание. Так что не случайно всё. По поводу этих моментов хочу сказать, вопрос был, что в Ведах пишут по поводу пирамид в Египте, и Вы говорите, что пирамиды строились на точках, где было сбалансирование после изменения орбиты Земли. Вот противоречие. Да никакого противоречия нет.</w:t>
      </w:r>
    </w:p>
    <w:p>
      <w:r>
        <w:rPr>
          <w:b w:val="0"/>
          <w:i w:val="0"/>
        </w:rPr>
        <w:t>Действительно, пирамиды строились как линзы, управляющие потоками. Они строились в тех точках, чтобы обеспечить стабильность орбиты Земли. И если посмотреть, то они построены на одной линии, по одному кругу вокруг Земли, то это становится вполне реально. А то, что построены пирамиды, что не выполняют функцию линзы – это одно другому не противоречит.</w:t>
      </w:r>
    </w:p>
    <w:p>
      <w:r>
        <w:rPr>
          <w:b w:val="0"/>
          <w:i w:val="0"/>
        </w:rPr>
        <w:t>Понимаете, когда человек что-то не знает или не понимает, вместо того, чтобы попытаться покопаться, он начинает сразу: «Во-о-от, противоречие». Или как один человек мне прислал письмо, где говорит: «Где же правда? В «Последнем обращении к Человечеству» Вы пишите, что было три расы, а в РВКЗ пишите – четыре расы». Во-первых, в «Последнем обращении к Человечеству» я приводил тексты из книг Пьера Д’Шардена, антропологов-палеонтологов, где они выделяют на Земле три расы: негроидная, европеоидная и монголоидная. И, так называемых, американских индейцев они относят к монголоидной расе.</w:t>
      </w:r>
    </w:p>
    <w:p>
      <w:r>
        <w:rPr>
          <w:b w:val="0"/>
          <w:i w:val="0"/>
        </w:rPr>
        <w:t>Наши предки выделяли четыре расы, но не монголоидная, а Белая, Жёлтая, Красная и Чёрная. Какие здесь противоречия? Противоречий нет. Просто люди даже не знают элементарных вещей. Вот это невежество, это самый страшный бич, который в настоящее время сейчас существует. Почитайте-ка, что официальная наука упиралась. Тогда ещё придерживалась каких-то терминов, применяемых в официальной науке. Потом решил, что она ни черта не годится, если учесть, что они объединили расы. Ведь красные племена индейцев американских отличаются довольно-таки серьёзно. На основании чего?</w:t>
      </w:r>
    </w:p>
    <w:p>
      <w:r>
        <w:rPr>
          <w:b w:val="0"/>
          <w:i w:val="0"/>
        </w:rPr>
        <w:t>Если кто читал позиции антропологов-палеонтологов, то вы там найдёте, что когда был Берингов перешеек, по этому Берингову перешейку люди из Азии перешли в Америку и заселили Америку. Хорошо? Хорошо. Но опять несуразица получается. Те, кто перешли, это эскимосы и алеуты. Они действительно живут на Аляске и Севере Канады. Но алеуты и эскимосы совершенно резко отличаются от американских индейцев. И алеуты, и эскимосы дошли только до определённой широты. А Центральная Америка и Северная, вернее, большая часть Северной Америки, Центральной и Южной Америки, ими никогда не заселялись вообще. Но, тем не менее, наши современные антропологи относят всех к одной расе – монголоидной. Хотя, помните, мы говорим «могол, монгол» – это греческое слово, обозначающее «великое», «великий», – и относили их как раз к белой расе, которая тогда существовала, а не наоборот. Но это вопрос второй. Но, тем не менее, к монголоидной расе относили всех, в том числе, американских индейцев.</w:t>
      </w:r>
    </w:p>
    <w:p>
      <w:r>
        <w:rPr>
          <w:b w:val="0"/>
          <w:i w:val="0"/>
        </w:rPr>
        <w:t>Наши предки в Славяно-Арийских Ведах четыре расы: Белая, Жёлтая, Красная, Чёрная. Где же противоречие? Противоречия нет. Просто люди пытаются сразу искать. Как одна редактор, прочитав мою статью «Замалчиваемая история России 2», кажется. Когда я приводил текст Британской энциклопедии, где написаны были Великая Тартария, что там Маленькая Тартария была – Little Tartary, это поанглийски. И привёл в этой же статье карту Голландскую, где на территории Крыма было написано Kline Tartary. Вы знаете, какой восторг у неё был: «Вот, он ошибается! Противоречит сам себе! Там написано Little Tartary, то есть, маленькая Тартария, а там – Kline Tartary». Я не знаю немецкого языка, но Kline по-немецки значит «маленький». То есть, никаких противоречий, но слово по-другому написано, и некоторые с восторгом: «А-а, поймали! Поймали на обмане»! Так же и здесь, понимаете? Опять-таки, невежество – это оружие наших врагов. Если мы хотим побороть врагов, в первую очередь мы должны победить невежество в себе.</w:t>
      </w:r>
    </w:p>
    <w:p>
      <w:r>
        <w:rPr>
          <w:b/>
          <w:i w:val="0"/>
        </w:rPr>
        <w:t>24.5.ВОПРОС:</w:t>
      </w:r>
      <w:r>
        <w:rPr>
          <w:b/>
          <w:i w:val="0"/>
        </w:rPr>
        <w:t xml:space="preserve"> Об астрологии и нумерологии.</w:t>
      </w:r>
    </w:p>
    <w:p>
      <w:r>
        <w:rPr>
          <w:b/>
          <w:i w:val="0"/>
        </w:rPr>
        <w:t>ОТВЕТ:</w:t>
      </w:r>
      <w:r>
        <w:rPr>
          <w:b w:val="0"/>
          <w:i w:val="0"/>
        </w:rPr>
        <w:t xml:space="preserve"> Что я могу сказать? В том же самом «Последнем обращении к Человечеству» я специально расписал по пунктикам, какие влияют, что влияет на развитие Человека. И основное влияние оказывает именно момент зачатия. И там очень важный пунктик есть. И пункт этот – место, где происходит зачатие ребёнка.</w:t>
      </w:r>
    </w:p>
    <w:p>
      <w:r>
        <w:rPr>
          <w:b w:val="0"/>
          <w:i w:val="0"/>
        </w:rPr>
        <w:t>А положение звёзд в момент зачатия влияет. Но в чём это проявляется? Проявляется тем, что внешние факторы могут увеличивать или уменьшать амплитуду выброса в момент зачатия, и это приведёт к тому, что в момент зачатия придёт более высокого уровня сущность или менее высокого уровня. Но вот такого влияния, как астрологическое.</w:t>
      </w:r>
    </w:p>
    <w:p>
      <w:r>
        <w:rPr>
          <w:b w:val="0"/>
          <w:i w:val="0"/>
        </w:rPr>
        <w:t>Вот как в больших городах люди могут родиться, допустим, близнецы, родиться в один день, может в одну минуту, полминуты, и, казалось бы, должна быть одинаковая судьба. У всех разная судьба. Просто спекуляцией занимаются астрология и нумерология, они берут элемент, присутствующий в действительности, и раздувают. Это ошибка. Если зачатие человека происходило в момент влияния определённых сил, то, естественно, те качества, которые были, они ему были приятны, и, естественно, когда эти качества присутствуют, он более эффективно развивается. Или наоборот. Но это не значит, что всё прописано, всё расписано и так далее. Если вы возьмёте чисто введёте в компьютер данные своего дня рождения и так далее, и получите данные, то, поверьте, это не будет ваша жизнь, совершенно.</w:t>
      </w:r>
    </w:p>
    <w:p>
      <w:r>
        <w:rPr>
          <w:b w:val="0"/>
          <w:i w:val="0"/>
        </w:rPr>
        <w:t>Мне приходилось сталкиваться с тем, кто занимался астрологией, и не только, и я бы сказал своё мнение, что просто есть разные ключи, с помощью которых человек умеющий может снять информацию о данном человеке. О его прошлом, настоящем и будущем. Кто-то снимает через кофе, кто-то снимает через положение звёзд, дня рождения и так далее. Кто-то через рисунки руки, которые действительно отражают определённые моменты, но это лишь только вход. Способ входа в информацию о человеке. То есть, каждый человек имеет возможность «подключиться» и получить информацию о человеке через рисунки руки.</w:t>
      </w:r>
    </w:p>
    <w:p>
      <w:r>
        <w:rPr>
          <w:b w:val="0"/>
          <w:i w:val="0"/>
        </w:rPr>
        <w:t>Я так делал. Забавный такой тест проводил. Это был девяностый год, тогда был в Харькове, и одна женщина говорит: «Давайте я Вам прочитаю по Вашей руке! Поверьте, я очень хорошо это делаю». Даю ей свою правую руку, разрешаю ей прочитать только то, что считаю нужным прочитать. Вот так посмотрела, всё описала, что я разрешил посмотреть, а потом закрываю руку, открываю снова и заблокировал всё. А теперь прочитайте руку. Она (трёт ладонь): «Я что-то видела! Только что видела, а ничего нет». Понимаете? Что это значит?</w:t>
      </w:r>
    </w:p>
    <w:p>
      <w:r>
        <w:rPr>
          <w:b w:val="0"/>
          <w:i w:val="0"/>
        </w:rPr>
        <w:t>Это просто метод входа в информацию о человеке, настрой на человека. Вот вы должны настроиться на человека, кто-то может настроиться через кожу, кто-то через отпечаток на кофе, кто-то через знаки звёзд, и тогда можно получить информацию о человеке. И всё. Поэтому, когда берётся подход такой, чисто тупой, механический, просто взять ввести день рождения человека и рассчитать, что получится. Естественно, это только инструмент настройки.</w:t>
      </w:r>
    </w:p>
    <w:p>
      <w:r>
        <w:rPr>
          <w:b w:val="0"/>
          <w:i w:val="0"/>
        </w:rPr>
        <w:t>Настоящий астролог, есть такие, настоящие астрологи, когда получил диаграмму, это только им позволяет легче настроиться, войти в резонанс с данным человеком, чтобы получить информацию о нём. Не более того. Сама диаграмма ничего не несёт, кроме как ключей для ориентирования. Всё. А когда получают ответ, и потом берёт любой представитель ортодоксального подхода, скептик, берёт эту диаграмму, и что? И получает совершенно другой результат, нонсенс. И будет прав. Потому что сама диаграмма ничего не несёт. И та же самая нумерология. Следующий вопрос.</w:t>
      </w:r>
    </w:p>
    <w:p>
      <w:r>
        <w:rPr>
          <w:b/>
          <w:i w:val="0"/>
        </w:rPr>
        <w:t>24.6.ВОПРОС:</w:t>
      </w:r>
      <w:r>
        <w:rPr>
          <w:b/>
          <w:i w:val="0"/>
        </w:rPr>
        <w:t xml:space="preserve"> Работает ли снятие проблем женщин в записи ваших встреч в компьютерах и дисках, или только на встречах в зале?</w:t>
      </w:r>
    </w:p>
    <w:p>
      <w:r>
        <w:rPr>
          <w:b/>
          <w:i w:val="0"/>
        </w:rPr>
        <w:t>ОТВЕТ:</w:t>
      </w:r>
      <w:r>
        <w:rPr>
          <w:b w:val="0"/>
          <w:i w:val="0"/>
        </w:rPr>
        <w:t xml:space="preserve"> Работает, естественно. Конечно, кто находится здесь, это действие более индивидуально, несмотря на то, что я не работаю с каждым индивидуально. Тем не менее, это более сильно. А так, если человек просматривает встречу и попадает в последнюю фазу, где будет снятие блокировок или последствий проблем, то оно действует в любом случае. Так что, кто не может присутствовать, может использовать тоже.</w:t>
      </w:r>
    </w:p>
    <w:p>
      <w:r>
        <w:rPr>
          <w:b/>
          <w:i w:val="0"/>
        </w:rPr>
        <w:t>24.7.ВОПРОС:</w:t>
      </w:r>
      <w:r>
        <w:rPr>
          <w:b/>
          <w:i w:val="0"/>
        </w:rPr>
        <w:t xml:space="preserve"> Планируете ли Вы провести в Москве лекции по темам книг «Неоднородная Вселенная» и «Сущность и Разум»?</w:t>
      </w:r>
    </w:p>
    <w:p>
      <w:r>
        <w:rPr>
          <w:b/>
          <w:i w:val="0"/>
        </w:rPr>
        <w:t>ОТВЕТ:</w:t>
      </w:r>
      <w:r>
        <w:rPr>
          <w:b w:val="0"/>
          <w:i w:val="0"/>
        </w:rPr>
        <w:t xml:space="preserve"> Не планирую. Знаете, почему? Какой смысл проводить лекции, нужно обучать. Это нужно просто начинать и заниматься. Занятия проводить регулярно, как в школе. Просто почитать лекции, это ничего не даст. (Голос из зала: «Давайте!»). Пока нет возможности. Нужно сначала некоторые вещи в первую очередь сделать. Поэтому пока могу только посоветовать, прочитав, отложить, и через некоторое время опять вернуться. И очень многие нюансы, которые вы упустили, при повторном чтении у вас станут понятны и всплывут. И это уже не мои слова, это подтверждается фактами многих людей. Пока так, потому что чтобы развернуть полноценную школу, нужно очень много времени, и помещение специальное, и так далее, и так далее. А пока это невозможно, потому что нужно сначала сделать более важное дело, нужно пробудить людей от спячки, а потом и будем дальше уже делать действия. Следующий вопрос.</w:t>
      </w:r>
    </w:p>
    <w:p>
      <w:r>
        <w:rPr>
          <w:b/>
          <w:i w:val="0"/>
        </w:rPr>
        <w:t>24.8.ВОПРОС:</w:t>
      </w:r>
      <w:r>
        <w:rPr>
          <w:b/>
          <w:i w:val="0"/>
        </w:rPr>
        <w:t xml:space="preserve"> Вопрос чисто индивидуальный, человек просто видел спектр, перед глазами появлялся, спрашивает, что такое может означать?</w:t>
      </w:r>
    </w:p>
    <w:p>
      <w:r>
        <w:rPr>
          <w:b w:val="0"/>
          <w:i w:val="0"/>
        </w:rPr>
        <w:t>ОТВЕТ: Это означает то, что в определённых условиях, может быть связано со стрессом, мозг начинает получать немножко информацию не через глаза, а напрямую. Вот и всё. И в зрительных вариантах проявляется.</w:t>
      </w:r>
    </w:p>
    <w:p>
      <w:r>
        <w:rPr>
          <w:b/>
          <w:i w:val="0"/>
        </w:rPr>
        <w:t>24.9.ВОПРОС:</w:t>
      </w:r>
      <w:r>
        <w:rPr>
          <w:b/>
          <w:i w:val="0"/>
        </w:rPr>
        <w:t xml:space="preserve"> Вы описывали, что отпечатки делаются на втором материальном теле, на третьем материальном, а что будет, если на четвёртом и пятом, то есть, на ментальных телах будут отпечатки от сигналов происходить?</w:t>
      </w:r>
    </w:p>
    <w:p>
      <w:r>
        <w:rPr>
          <w:b/>
          <w:i w:val="0"/>
        </w:rPr>
        <w:t>ОТВЕТ:</w:t>
      </w:r>
      <w:r>
        <w:rPr>
          <w:b w:val="0"/>
          <w:i w:val="0"/>
        </w:rPr>
        <w:t xml:space="preserve"> Ничего нового не будет происходить, то есть, это будет просто память, не долговременная, а память будет перерастать уже на другой качественный уровень. Когда к памяти уже придёт осознание. И вот когда происходят отпечатки и переплетения структур мозга на других уровнях, постепенно начинает формироваться возможность изменения и влияния на пространство и время. То есть, если человек достигает такого уровня, начинает влиять на пространство и время, в котором он живёт. Но это нужно добиться, чтобы это было так.</w:t>
      </w:r>
    </w:p>
    <w:p>
      <w:r>
        <w:rPr>
          <w:b/>
          <w:i w:val="0"/>
        </w:rPr>
        <w:t>24.10.ВОПРОС:</w:t>
      </w:r>
      <w:r>
        <w:rPr>
          <w:b/>
          <w:i w:val="0"/>
        </w:rPr>
        <w:t xml:space="preserve"> Есть ли польза от прослушивания только музыки в Ваших оздоровительных сеансах?</w:t>
      </w:r>
    </w:p>
    <w:p>
      <w:r>
        <w:rPr>
          <w:b/>
          <w:i w:val="0"/>
        </w:rPr>
        <w:t>ОТВЕТ:</w:t>
      </w:r>
      <w:r>
        <w:rPr>
          <w:b w:val="0"/>
          <w:i w:val="0"/>
        </w:rPr>
        <w:t xml:space="preserve"> Да, если вы ставите диск, и идёт только музыка, всё равно идёт полное воздействие. Ведь не картинка воздействует. Картинка – только образ, а воздействие идёт в момент включения. Так что, картинка просто приятнее, когда человек смотрит, только и всего. (ИЗ ЗАЛА: «Разрешите уточнить, мне по поводу того, что раньше говорили о музыке, что…(неразборчиво) на человека как влияет?»). Понимаете, влияет сама по себе музыка, она вообще весьма положительно влияет на человека, но ведь я уже обрабатываю, там уже не имеет значение, какое влияние. А очень часто люди просто мне приносят диски музыки, и я убираю отрицательное влияние, и они слушают уже без последствий. Поэтому, когда идёт обрабатывание, программа закладывается, уже не важно, какое идёт влияние музыки, идёт влияние того, что заложено программой, оздоровительной программой, которую я там заложил. А музыка. Просто, если человек будет сидеть в молчании, я не думаю, что это приятнее будет. Всё-таки музыка расслабляет и такой настрой создаёт хороший, положительный. (ИЗ ЗАЛА: «Эмоциональный уровень»). Да, конечно. Только и всего.</w:t>
      </w:r>
    </w:p>
    <w:p>
      <w:r>
        <w:rPr>
          <w:b w:val="0"/>
          <w:i w:val="0"/>
        </w:rPr>
        <w:t>Вот видите, как иногда информация изменяется и доходит до человека уже в изменённом виде.</w:t>
      </w:r>
    </w:p>
    <w:p>
      <w:r>
        <w:rPr>
          <w:b/>
          <w:i w:val="0"/>
        </w:rPr>
        <w:t>24.11.ВОПРОС:</w:t>
      </w:r>
      <w:r>
        <w:rPr>
          <w:b/>
          <w:i w:val="0"/>
        </w:rPr>
        <w:t xml:space="preserve"> Николай Викторович, я на видео слышал от Вас об издании в США книги издательства Лондон-Нью-Йорк-Сидней по рукописи Спасителя. Тираж книги, как Вы сказали, был изъят, и так далее.</w:t>
      </w:r>
    </w:p>
    <w:p>
      <w:r>
        <w:rPr>
          <w:b/>
          <w:i w:val="0"/>
        </w:rPr>
        <w:t>ОТВЕТ:</w:t>
      </w:r>
      <w:r>
        <w:rPr>
          <w:b w:val="0"/>
          <w:i w:val="0"/>
        </w:rPr>
        <w:t xml:space="preserve"> Видите, как происходит трансформация информации? Во-первых, я говорил совершенно другое. Я говорил, что дневники, которые были написаны Христом, были изданы в Лондоне издательством довольно-таки крупным, которое имеет издательство в Сиднее, Лондон-Сидней-Нью-Йорк. То есть, крупное издательство издало книгу. Несколько авторов просто перевели на современный язык, издали книгу, если по-русски, звучит «Иисус Христос – языческий Бог». Эта книгa основана на тех рукописях, которые хранились и спасались от католической церкви в течение почти тысячи лет. И я говорил, что как только эта книга вышла в свет, тут же произошли весьма резкие действия. То есть, издательство обанкротили, и все книги, которые ещё не были проданы, были изъяты из магазинов. Хотя, забавно, что книги по сатанизму и чёрте знает что, печатаются и распространяются без проблем, а книга, где описываются официальные представления того, кого называют Христом, тут же была уничтожена и изъята. Одна из моих студенток, когда я сказал ей об этом, она решила всё-таки попытаться найти книжку. Она связалась с владельцем этого издательского дома и спросила, не может ли она купить у него книгу эту. На что он ответил, что нет. Она говорит: «А подержанную книгу может»? «Пока нет, но если будет, то я Вам сообщу». Она сказала, что его дом обанкротили, потому что авторы сделали ошибку, они дали исключительные права издательскому дому на эту книгу. Тем самым они поставили точку и над книгой, и над издательским домом. Бывший владелец этого издательского дома сообщил, что они выгребли даже дискетки, то есть, уничтожили всё под корень. Почему? Очень сильно боятся правды о том, кто был на самом деле тот, кого называли Иисус Христос.</w:t>
      </w:r>
    </w:p>
    <w:p>
      <w:r>
        <w:rPr>
          <w:b/>
          <w:i w:val="0"/>
        </w:rPr>
        <w:t>24.12.ВОПРОС:</w:t>
      </w:r>
      <w:r>
        <w:rPr>
          <w:b/>
          <w:i w:val="0"/>
        </w:rPr>
        <w:t xml:space="preserve"> Когда считают, что скорость света – это предел скорости; семимерность пространства – это предел, но есть и восьмой, и девятый, и так далее; что об этом можно сказать?</w:t>
      </w:r>
    </w:p>
    <w:p>
      <w:r>
        <w:rPr>
          <w:b/>
          <w:i w:val="0"/>
        </w:rPr>
        <w:t>ОТВЕТ:</w:t>
      </w:r>
      <w:r>
        <w:rPr>
          <w:b w:val="0"/>
          <w:i w:val="0"/>
        </w:rPr>
        <w:t xml:space="preserve"> Что я могу сказать. По крайней мере, о скорости света, что это предел – придумал Эйнштейн. Кому интересно, почитайте статью «Теория Вселенной – объективная реальность», где полностью я на этот вопрос отвечаю, чтобы не поднимать сейчас этот вопрос. Понимаете, как человек мог что-то утверждать, если он никогда дальше своего кабинета не вылазил? Сидел в кабинете и придумывал с потолка. Предположение возможно? Возможно. Но оно должно быть подтверждено практикой.</w:t>
      </w:r>
    </w:p>
    <w:p>
      <w:r>
        <w:rPr>
          <w:b w:val="0"/>
          <w:i w:val="0"/>
        </w:rPr>
        <w:t>Практика показала, что всё это блеф. В том то и дело, что когда человек начинает придумывать, нельзя строить теорию. Сначала строится теория, потом начинают подгоняться под неё факты. Мне, например, приходилось наблюдать, как это делали там, где я учился в университете. Как научные сотрудники сначала строили теорию, потом проводили эксперименты, загоняли в рамки. Десять экспериментов проведут, загоняют электронную машину, тогда ЕС 10-20 было в моё время, ТРК и тому подобное, экспроприацию получают тысячу результатов экспериментов из десяти, и получают данные на выходе, и считают, что это соответствует реальности. И то, не совпадает, они начинают пересчитывать в математические формулы, чтобы теория приближалась к тому, что они получили через электронную машину.</w:t>
      </w:r>
    </w:p>
    <w:p>
      <w:r>
        <w:rPr>
          <w:b w:val="0"/>
          <w:i w:val="0"/>
        </w:rPr>
        <w:t>К сожалению, современная наука в определённый момент превратилась в свою противоположность. Для того, чтобы утверждать что-то, необходимо сначала проверить и провести соответствующие эксперименты, и быть убеждённым в факте прежде, чем о нём заявлять. Сейчас это не делается. Сейчас заявляют и не думают о том, что этому должно быть подтверждение. По крайней мере, если я заявляю, что Источник Жизни я создал, я подтверждаю фактами, понимаете? И, естественно, я понимаю, что и как, и к чему, а не наоборот, что сначала говорится, а потом начинает дорабатываться, придумываются постулаты, чтобы только выйти из некрасивого положения. Что такое постулат? В принципе, каждый постулат – это признание своей безпомощности, вот мы принимаем так, потому что это так! И всё! Поэтому, когда начинают вводить семимерное пространство, потом физики разработали «струнную теорию», которая базируется на одиннадцатимерном пространстве. Но это только математическая модель. И люди, которые говорят о «струнах» в пространстве, которые никогда в пространстве не были. Это чистая игра ума, не более того, которая может подтвердиться и не подтвердиться. Она ничем не подтверждена. Потому что последние исследования практически полностью разрушили все эти теории.</w:t>
      </w:r>
    </w:p>
    <w:p>
      <w:r>
        <w:rPr>
          <w:b/>
          <w:i w:val="0"/>
        </w:rPr>
        <w:t>24.13.ВОПРОС:</w:t>
      </w:r>
      <w:r>
        <w:rPr>
          <w:b/>
          <w:i w:val="0"/>
        </w:rPr>
        <w:t xml:space="preserve"> Какая книга является букварём для понимания в Ваших книгах?</w:t>
      </w:r>
    </w:p>
    <w:p>
      <w:r>
        <w:rPr>
          <w:b/>
          <w:i w:val="0"/>
        </w:rPr>
        <w:t>ОТВЕТ:</w:t>
      </w:r>
      <w:r>
        <w:rPr>
          <w:b w:val="0"/>
          <w:i w:val="0"/>
        </w:rPr>
        <w:t xml:space="preserve"> Это зависит от того, какое образование, какое восприятие у человека. Для одного букварём будет одна книга, для другого – другая, для третьего – третья. Всё зависит от вашего восприятия, вашего образования, понимания, и так далее. Поэтому, здесь нельзя сказать, что для всех одна и та же книга. Для каждого человека может быть одна из этих книг, которые написаны.</w:t>
      </w:r>
    </w:p>
    <w:p>
      <w:r>
        <w:rPr>
          <w:b/>
          <w:i w:val="0"/>
        </w:rPr>
        <w:t>ВОПРОС:</w:t>
      </w:r>
      <w:r>
        <w:rPr>
          <w:b/>
          <w:i w:val="0"/>
        </w:rPr>
        <w:t xml:space="preserve"> И кто из известных физиков разделяет Ваше представление о Мире?</w:t>
      </w:r>
    </w:p>
    <w:p>
      <w:r>
        <w:rPr>
          <w:b/>
          <w:i w:val="0"/>
        </w:rPr>
        <w:t>ОТВЕТ:</w:t>
      </w:r>
      <w:r>
        <w:rPr>
          <w:b w:val="0"/>
          <w:i w:val="0"/>
        </w:rPr>
        <w:t xml:space="preserve"> Вы знаете, я с ними особо не беседовал. Знаю только то, что мне говорили, что, по крайней мере, на Западе весьма ценят мои идеи, правда, об этом не говорят. Боятся по разным причинам говорить. Но здесь, думаю, некоторые люди тоже разделяют, но не думаю, что много людей. В принципе, для меня лично не имеет значение, сколько людей разделяет и не разделяет. Для меня важна истина не только сейчас, а ещё раньше, когда я был студентом и после окончания. Звание ничего не значит. Значит то, что человек может дать и что у него есть. И для меня будет приятнее, если человек, не обладающий знаниями, но понимает, о чём он говорит, чем человек, обладающий знаниями, который ничего не понимает.</w:t>
      </w:r>
    </w:p>
    <w:p>
      <w:r>
        <w:rPr>
          <w:b w:val="0"/>
          <w:i w:val="0"/>
        </w:rPr>
        <w:t>Очень часто приходилось встречаться с людьми, которые обладают званиями, но знаниями не обладают совершенно. То есть, если вначале спросить их о том, что они думают, что они понимают под тем, что они говорят, оказывается, что они не могут объяснить свою позицию. Поэтому, важно не то, кто что поддерживает или не поддерживает, а где есть истина. А если учесть, что последние открытия последней четверти двадцатого века и начала этого полностью подтверждают мои позиции, которые я ещё изложил в книгах в девяносто четвёртом году, уже десять лет почти прошло, то это для меня и является самым важным. Если природа подтверждает мои положения, есть реальные факты, для меня это самый важный авторитет. Природа – это и есть единственный авторитет, который существует для меня. Вот и всё.</w:t>
      </w:r>
    </w:p>
    <w:p>
      <w:r>
        <w:rPr>
          <w:b/>
          <w:i w:val="0"/>
        </w:rPr>
        <w:t>24.14.ВОПРОС:</w:t>
      </w:r>
      <w:r>
        <w:rPr>
          <w:b/>
          <w:i w:val="0"/>
        </w:rPr>
        <w:t xml:space="preserve"> Спрашивают об учении Грабового.</w:t>
      </w:r>
    </w:p>
    <w:p>
      <w:r>
        <w:rPr>
          <w:b/>
          <w:i w:val="0"/>
        </w:rPr>
        <w:t>ОТВЕТ:</w:t>
      </w:r>
      <w:r>
        <w:rPr>
          <w:b w:val="0"/>
          <w:i w:val="0"/>
        </w:rPr>
        <w:t xml:space="preserve"> Вы знаете, я с деталями его учения не знаком, но я видел записи, где он ходит и поёт гимн в честь него, где он объявляет себя «мессией божьим». Больше мне не нужно, понимаете? Поэтому комментировать дальше не буду. Для меня этого достаточно. Кому-то может быть недостаточно, но, если человек пошёл на это, значит, он уже потерял самого себя, в первую очередь. Потому, что не прошёл элементарного теста «на вшивость», как я говорю. Вот и всё. А что остальное, может что и есть, но, честное слово, я в деталях не читал. Я привык говорить сто процентов, когда я читал книгу человека, который написал её. Вот тогда я могу сказать, что я прочитал его собственное мнение, и тогда я могу сказать конкретно. Я пока читал не его, а то, что писали о нём и так далее, немножко фильмы, которые показывают. Он некоторые вещи заявляет, но даже не понимает, о чём он говорит. Но это, опять-таки, это я очень мало знаю. Но то, что преподносят все его как нового «мессию»…….. Когда я это увидел, для меня было достаточно. Потому что, это значит – человек потерянный, с моей точки зрения. Всё.</w:t>
      </w:r>
    </w:p>
    <w:p>
      <w:r>
        <w:rPr>
          <w:b/>
          <w:i w:val="0"/>
        </w:rPr>
        <w:t>24.15.ВОПРОС:</w:t>
      </w:r>
      <w:r>
        <w:rPr>
          <w:b/>
          <w:i w:val="0"/>
        </w:rPr>
        <w:t xml:space="preserve"> Можно ли защититься от воздействия низкочастотной музыки каким-то известным способом?</w:t>
      </w:r>
    </w:p>
    <w:p>
      <w:r>
        <w:rPr>
          <w:b/>
          <w:i w:val="0"/>
        </w:rPr>
        <w:t>ОТВЕТ:</w:t>
      </w:r>
      <w:r>
        <w:rPr>
          <w:b w:val="0"/>
          <w:i w:val="0"/>
        </w:rPr>
        <w:t xml:space="preserve"> Если невозможно договориться с соседями. (Смех). Конечно, это проблема, потому что звук – это же чисто физическое воздействие, и вызывает так называемый резонанс. И действительно, частота в шесть-семь герц вообще смертельна для человека. Вы знаете это? То есть, человек просто сходит с ума, он теряет рассудок и погибает. Мозг просто отключается. Поэтому, когда музыка насыщена такими низкими частотами, очень низкими, это идёт действительно разрушение личности человека. Это не случайно. Вопрос: можно ли защититься от этого? Если понимаете, звуковая волна весьма сильно гасится, поглощается, поэтому, если вы не находитесь на прямом воздействии звуковой волны, то это уже плюс хороший. Но, всё равно, даже сквозь стены она проходит, хотя и ослабленное действие идёт. Что можно вам делать? По крайней мере, если вы мысленно усилите свою защиту, представив, что защитный кокон вокруг вас более плотный и настроен на то, чтобы не допустить, погасить влияние этой отрицательной звуковой волны, то это вполне возможно. Просмотры тех же самых оздоровительных восстанавливают баланс и гармонию, это тоже помогает. И, опять-таки, чтобы сделать более грамотно, нужно человеку обучение дать, понимание, и когда он будет понимать, тогда можно добиться, чтобы вы уже свободно действовали. Многое можно сделать и очень многое может сделать даже каждый человек, по мере своих талантов, но для этого нужно знание и понимание, вот и всё. Будет знание и понимание, мы будем делать очень многое. Пока у нас нет его, мы ограничены в своих возможностях. Поэтому, единственный вариант – это расширять своё понимание, и тогда много что можно сделать.</w:t>
      </w:r>
    </w:p>
    <w:p>
      <w:r>
        <w:rPr>
          <w:b/>
          <w:i w:val="0"/>
        </w:rPr>
        <w:t>24.16.ВОПРОС:</w:t>
      </w:r>
      <w:r>
        <w:rPr>
          <w:b/>
          <w:i w:val="0"/>
        </w:rPr>
        <w:t xml:space="preserve"> Мне 52 года, когда же начнутся перемены в мире Яви?</w:t>
      </w:r>
    </w:p>
    <w:p>
      <w:r>
        <w:rPr>
          <w:b/>
          <w:i w:val="0"/>
        </w:rPr>
        <w:t>ОТВЕТ:</w:t>
      </w:r>
      <w:r>
        <w:rPr>
          <w:b w:val="0"/>
          <w:i w:val="0"/>
        </w:rPr>
        <w:t xml:space="preserve"> (Смех). То есть, другими словами человек спрашивает, увижу ли я когданибудь. Перемены, перемены, они уже многие есть. К примеру, смотрите, если раньше так называемые социальные паразиты действовали скрыто под масками, то сейчас они действуют уже открыто, без масок. О чём это говорит? Они уже прекрасно поняли, что маски теперь не помогут. Это говорит об агонии. Социальные паразиты снимают маску, когда уже критический момент. Плюс, многие вещи, которые они планировали. К примеру, в две тысячи восьмом году они планировали развязать новую Третью Мировую войну, по тому счёту, по которому они сейчас ведут. Получилось у них что-то? По крайней мере, Третьей Мировой войны нет, правильно? И многое что другое. Просто об этом, естественно, не сообщается в средствах массовой информации, потому, что большинство из них являются теми же самыми социальными паразитами. Но это не значит, что это не происходит.</w:t>
      </w:r>
    </w:p>
    <w:p>
      <w:r>
        <w:rPr>
          <w:b w:val="0"/>
          <w:i w:val="0"/>
        </w:rPr>
        <w:t>И опять-таки, чтобы какие-то изменения в мире Яви происходили, нужно, чтобы каждый из нас на своём месте действовал, а не сидел, – а вот когда произойдёт, – понимаете? В том-то и дело, что это не правильный подход. Только когда народ проснётся сам и вернётся к активности, осознанности, сбросит с себя рабское ярмо, которое сейчас многие несут, и позволяют оскорблять своё достоинство человеческое, и так далее. Вот недавно написал статью Жириновский, видно чувствует, куда ветер дует. Написал, что русских оскорбляют во всех вариантах, а мы все сидим, кто русской национальности, и спокойно это всё терпим. А почему? На своей собственной земле терпим, чтобы те гости, которые к нам приехали, которым мы позволили жить среди нас на нашей собственной земле, нас же с вами оскорбляли. Вот пока мы будем с вами позволять – никаких изменений не будет. Пора начинать вставать с колен. А то все стоят на коленях и говорят, – «кто же нас поднимет с колен?» Помогают, но люди говорят: «Нет, я буду стоять, пока всё не изменится, я стоять на коленях буду!» Да нельзя так! Хватит быть рабами каждому из нас. Вот когда мы перестанем быть рабами, когда не будем бояться…… Многие говорят: «Легко ему говорить». Если бы я рассказал, какие проблемы мне и моей семье приходится преодолевать каждый день, то большинство из вас давно бы с ума сошли. Поверьте. Проблемы, которые мне «друзья-товарищи» – социальные паразиты, устраивают. Это устраивается двадцать лет подряд. Но я об этом не говорю, не потому, что их нет, а потому, что – зачем? А значит ли это, что нужно прекращать бороться? Нет, конечно. Просто каждый считает: «Ага, вот ему-то может легко, он себе защиту придумал, и его защита его защищает», и так далее.</w:t>
      </w:r>
    </w:p>
    <w:p>
      <w:r>
        <w:rPr>
          <w:b w:val="0"/>
          <w:i w:val="0"/>
        </w:rPr>
        <w:t>Так вот, насчёт той же защиты, перед тем, как эта защита сработала, я сначала должен был испытать на себе яды, которые ко мне применяли, и найти в течение нескольких минут решение задачи. Если бы я не решил задачу, я был бы трупом. Но само по себе ничего не решается, понимаете? Легко сказать: «Вот взял, защиту создал, его достать не могут, а он довольный, а все остальные – мы досягаемы, поэтому мы будем сидеть и молчать в свои две дырочки, сопеть в две дырочки». Так это неправильно!</w:t>
      </w:r>
    </w:p>
    <w:p>
      <w:r>
        <w:rPr>
          <w:b w:val="0"/>
          <w:i w:val="0"/>
        </w:rPr>
        <w:t>Меня взрывали, стреляли, травили, что только не делали. И это было в реальной жизни. Взрывалась и машина, и что только не было. И что, это означает, что я должен поднять руки и испугаться? И покупать меня пытались, и предлагали чёрт знает что. Как этот идиот писал, который называл себя «Вещим Олегом». Если бы я работал на тех, о ком он говорит, да я бы… Мне предлагали возглавить мировое правительство, любые суммы, которые только я захочу, а вместо этого выбрал проблемы. Наверное, я идиот такой? Да поверьте, если бы мне было плевать на людей, я бы выбрал то, что мне предлагали, понимаете? Выбрал бы эти, как говорится, неограниченные финансовые возможности, которые мне предлагали.</w:t>
      </w:r>
    </w:p>
    <w:p>
      <w:r>
        <w:rPr>
          <w:b w:val="0"/>
          <w:i w:val="0"/>
        </w:rPr>
        <w:t>Но я почему-то не выбрал это. Я выбрал то, чтобы пойти против этого. Почему? Я не жду благодарности, а потому, что есть определённые понятия моей собственной совести. И моя собственная совесть говорит мне, что есть правильно, и что есть правда, и что есть кривда, что нужно правильно делать, и что нет. Я никогда не пойду против своей совести. И ни страх перед смертью, перед проблемами какими-то, не смогут изменить этого. Хотя проще всего было бы, раз – всё хорошо, договорились, всё, сколько? Выторговать себе удобные позиции и всё. Но этого никогда не было и не будет. И вот когда мы с вами все не будем бояться и трястись, что – «а как же я пострадаю!» Да, может быть, пострадаю. Я, по крайней мере, находился в ситуациях, когда мог быть трупом уже сотни раз. Но, тем не менее, меня это не останавливало, и никогда не остановит! Пока я буду жить, пока я буду дышать – я буду действовать! Нравится это кому-то или нет. И вас призываю к тому же. Если мы хотим, как вот человек написал: «Когда же будут изменения в мире Яви?» Если мы хотим, чтобы что-то произошло – нужно действовать!</w:t>
      </w:r>
    </w:p>
    <w:p>
      <w:r>
        <w:rPr>
          <w:b/>
          <w:i w:val="0"/>
        </w:rPr>
        <w:t>24.17.ВОПРОС:</w:t>
      </w:r>
      <w:r>
        <w:rPr>
          <w:b/>
          <w:i w:val="0"/>
        </w:rPr>
        <w:t xml:space="preserve"> Спасение Земли – дело одного поколения, как Вы это видите?</w:t>
      </w:r>
    </w:p>
    <w:p>
      <w:r>
        <w:rPr>
          <w:b/>
          <w:i w:val="0"/>
        </w:rPr>
        <w:t>ОТВЕТ:</w:t>
      </w:r>
      <w:r>
        <w:rPr>
          <w:b w:val="0"/>
          <w:i w:val="0"/>
        </w:rPr>
        <w:t xml:space="preserve"> Спасение Земли – дело не одного поколения. Но, спасение, выигрыш, победа в войне, завершающей – это дело, к сожалению, одного поколения. Потому что, если мы с вами не победим, то уже других поколений просто не будет. Так что, для того, чтобы другие поколения имели возможность продолжать то, что мы начали – мы сегодня должны победить. Кто подробно читал статью последнюю «Зримый и незримый геноциды», там всё детально и предельно ясно изложил.</w:t>
      </w:r>
    </w:p>
    <w:p>
      <w:r>
        <w:rPr>
          <w:b w:val="0"/>
          <w:i w:val="0"/>
        </w:rPr>
        <w:t>Если будет осуществлено то, что они планируют, то других поколений не будет. Поэтому, победа в этом деле – это дело одного поколения, нравится нам это или нет. А потом, конечно, это будет продолжаться, и так далее, и так далее, если мы победим. А если не победим, то всё, другим поколениям делать ничего не придётся, их просто не будет.</w:t>
      </w:r>
    </w:p>
    <w:p>
      <w:r>
        <w:rPr>
          <w:b/>
          <w:i w:val="0"/>
        </w:rPr>
        <w:t>24.18.ВОПРОС:</w:t>
      </w:r>
      <w:r>
        <w:rPr>
          <w:b/>
          <w:i w:val="0"/>
        </w:rPr>
        <w:t xml:space="preserve"> По поводу воды, приемлемой для городского жителя, какая считается приемлемая, какая нормальная, и так далее?</w:t>
      </w:r>
    </w:p>
    <w:p>
      <w:r>
        <w:rPr>
          <w:b/>
          <w:i w:val="0"/>
        </w:rPr>
        <w:t>ОТВЕТ:</w:t>
      </w:r>
      <w:r>
        <w:rPr>
          <w:b w:val="0"/>
          <w:i w:val="0"/>
        </w:rPr>
        <w:t xml:space="preserve"> Если честно сказать, та вода, которая течёт в наших водопроводах, никуда не годится. И для того, чтобы она была приемлема, нужно её качественно изменять, превращать из мёртвой воды в живую. Это возможно, но пока существуют определённые ситуации. Кто имеет возможность и хочет превратить эту воду в живую, могут поставить воду во время просмотра оздоровительного сеанса, и она будет превращаться из мёртвой в живую. И можете её пить. Пока не будет возможности, чтобы в каждом доме стоял маленький преобразователь, и вода меняла вкус по желанию хозяина. Это реально. То есть, нажимать одну кнопочку, и течёт одна вода из той же самой трубы, нажимаете другую – другая, и химический состав отличный. Вы подбираете тот вкус, который хотите. Такое возможно. Но пока это не резонно, потому что, чтобы реализовать, нужно много изменить в нашем обществе. Но это реально. А пока. (Голос из зала). Что-что? Сейчас что делать? (Смех). Лучший вариант, конечно, самый лучший вариант – это брать воду из родников. Она тоже загрязнена, но не до такой степени. А если нет возможности, говорю, что можно поставить во время просмотра того же самого видео-сеанса, который скачать. Вода во время просмотра будет очищаться и возвращаться в живое состояние. Она будет становиться живой водой. Вот такой выход предлагаю. Пока другого выхода я не вижу.</w:t>
      </w:r>
    </w:p>
    <w:p>
      <w:r>
        <w:rPr>
          <w:b/>
          <w:i w:val="0"/>
        </w:rPr>
        <w:t>24.19.ВОПРОС:</w:t>
      </w:r>
      <w:r>
        <w:rPr>
          <w:b/>
          <w:i w:val="0"/>
        </w:rPr>
        <w:t xml:space="preserve"> Как Вы можете комментировать высказывания президента Ирака: «Россия допустила ошибку».</w:t>
      </w:r>
    </w:p>
    <w:p>
      <w:r>
        <w:rPr>
          <w:b/>
          <w:i w:val="0"/>
        </w:rPr>
        <w:t>ОТВЕТ:</w:t>
      </w:r>
      <w:r>
        <w:rPr>
          <w:b w:val="0"/>
          <w:i w:val="0"/>
        </w:rPr>
        <w:t xml:space="preserve"> Вы знаете, я не могу ничего прокомментировать, я не слышал выступление и не знаю, в отношении чего он это сказал. Поэтому, трудно сказать, что он имел в виду, но надеюсь, что Россия ошибки не допустит, и в ближайшее время Россия выполнит то, ради чего мы всё-таки выжили. Если вернуться к той же самой статье, которую напечатал, выставил на сайте своём, «Зримый и незримый геноциды». Посмотрите, какие жуткие условия прошли народы России, особенно последние сто лет. Жутчайшие. Основная проблема, конечно, легла на русский народ, но другие тоже страдали, меньше пропорционально, но, тем не менее. Основная доля всех бед легла на русский и славянские народы. Но, тем не менее, мы выжили. Наши предки смогли всё-таки, несмотря на зомбирование, превращении их в рабов, в последний момент включалась генетическая память, в критический момент сметал всю эту мерзость. Некоторые говорят: «Вот лучше бы нас немцы победили». Очень часто приходилось слышать такое. Так вот, если бы немцы победили, наверное, мы здесь не сидели бы.</w:t>
      </w:r>
    </w:p>
    <w:p>
      <w:r>
        <w:rPr>
          <w:b w:val="0"/>
          <w:i w:val="0"/>
        </w:rPr>
        <w:t>По плану Барбаросса, повторюсь, если бы Россия была захвачена немцами во время Второй Мировой, пятьдесят процентов славян планировалось физически уничтожить, а другие пятьдесят процентов стерилизовать. Комментировать данное сообщение не нужно, ясно, что было бы. И, тем не менее, наши предки нашли в себе, в последний критический момент проснулась генетическая память, и смели врагов, освободили себя и других. Но, как это уже поворачивается, вы тоже все слышали. Вообще в Америке учат, что Россия была на стороне фашистской Германии. Или, один человек написал, что Вы неправильно пишете, не фашистская Германия, а она была национал-социалистической. Так, естественно, она была национал-социалистической, об этом факте все знают. Но по всему миру, и в той же самой России, любой человек знает, фашистская Германия. То, что фашизм, понятие фашизма возникло в Италии, я тоже знаю, читал об этом, но дело не в этом.</w:t>
      </w:r>
    </w:p>
    <w:p>
      <w:r>
        <w:rPr>
          <w:b w:val="0"/>
          <w:i w:val="0"/>
        </w:rPr>
        <w:t>Дело в том, что есть понятие, которое внесено, и пишут об этом, чтобы специально скрыть, что Германия была национал-социалистическая. Вот для этого придумали – фашистская Германия. Но не совсем так, потому что идеология совпадала. В принципе, фашистская идеология весьма совпадает с идеологией националсоциализма, причём, мало чем отличается. Именно поэтому, Муссолини был лучшим другом того же самого Гитлера. Но это долгая история. Тем не менее, наши народы уничтожали, но не смогли уничтожить. И это уже говорит о том, что не получится никогда. Потому что, было время, когда они могли это сделать. У них это не получилось. А теперь вообще, не получится. Но это не значит, что нужно опустить руки, ничего не делать. Я всегда говорил, даже заяц, загнанный в угол, опасен. А мы загнали зайца в угол. А у него когти, кто зайца видел, у них когти большие на задних лапах. Если он ударит лапой, то элементарно может вспороть живот человеку. Загнанный в угол заяц тоже опасен, поэтому не значит, что всё уже прекрасно, всё замечательно.</w:t>
      </w:r>
    </w:p>
    <w:p>
      <w:r>
        <w:rPr>
          <w:b w:val="0"/>
          <w:i w:val="0"/>
        </w:rPr>
        <w:t>Это нам предстоит большая борьба, серьёзная борьба, чтобы наш народ действительно освободился от рабства. И это, опять-таки, зависит от нас. Помните, как Гордон заявил, когда в Санкт-Петербурге выступал: «Ну, русских таких нету! Нету русских! Ну, кто сейчас считает себя русским? Поднимитесь»! Один человек поднялся. Тогда он сказал: «Тогда вы фашист»! Из-за того, что человек сказал, что он русский, он фашист. А что, национальность является критерием идеологии какой-то? Это интересно получается. Видите, как довели нас, в нашей с вами стране. Какая-то там Канделаки будет заявлять, что «русские – это кто такие»? Да? Понимаете, пока мы будем спокойно сидеть и смотреть, как такие не совсем порядочные люди будут нас с вами поливать грязью, мы останемся рабами. Хватит, мне кажется. Подумайте.</w:t>
      </w:r>
    </w:p>
    <w:p>
      <w:r>
        <w:rPr>
          <w:b/>
          <w:i w:val="0"/>
        </w:rPr>
        <w:t>24.20.ВОПРОС:</w:t>
      </w:r>
      <w:r>
        <w:rPr>
          <w:b/>
          <w:i w:val="0"/>
        </w:rPr>
        <w:t xml:space="preserve"> О запуске коллайдера, где он построен в Европе.</w:t>
      </w:r>
    </w:p>
    <w:p>
      <w:r>
        <w:rPr>
          <w:b/>
          <w:i w:val="0"/>
        </w:rPr>
        <w:t>ОТВЕТ:</w:t>
      </w:r>
      <w:r>
        <w:rPr>
          <w:b w:val="0"/>
          <w:i w:val="0"/>
        </w:rPr>
        <w:t xml:space="preserve"> Ну, создали прибор. Пытаются найти, как они говорят, «частицу Бога», которого нет. Видите, физики ищут «частицу Бога». Это, конечно, парадокс. Вдумайтесь в фразу, и она вам покажет, насколько наука, так называемая, себя дискредитировала. Они ищут «частицу Бога». И самое интересное, её не нашли и никогда не найдут. Хотя бы потому, что пытаются составлять свои предположения из того, что они немножко знают о десяти процентах физически плотной материи. Они уже официально об этом заявляли. Я уже не раз говорил, что и наши, и тамошние, и тутошние учёные, академические – не лжеучёные, как я, перед вами сидящий, заявляли, что они знают только что-то о десяти процентах, а ничего не знают о «тёмной материи», которая составляют девяносто процентов материй Вселенной.</w:t>
      </w:r>
    </w:p>
    <w:p>
      <w:r>
        <w:rPr>
          <w:b w:val="0"/>
          <w:i w:val="0"/>
        </w:rPr>
        <w:t>Подумайте, если кто-то имеет понимание о десяти, одной десятой части целого, какое это понимание? В любом случае, весьма примитивное и искажённое. Потому что, для того, чтобы составить хотя бы приблизительное понимание целого, нужно иметь хотя бы минимум семьдесят процентов того, о чём ты понимаешь. А они имеют кое-что только о десяти процентах, а совершенно не понимают, что такое девяносто процентов, даже не могут пощупать это. Помните, прошлый раз говорил и показывал на встрече генератор, который даёт такие результаты, он же не имеет физической формы. Я специально его создал, он не имеет вообще никакой формы физической, он создан полностью из так называемой «тёмной материи», то есть, относится к тем первичным материям, о которых современная наука вообще понятия не имеет. Кто бы не искал – никогда не найдёт этого прибора в любой форме там, где он есть.</w:t>
      </w:r>
    </w:p>
    <w:p>
      <w:r>
        <w:rPr>
          <w:b w:val="0"/>
          <w:i w:val="0"/>
        </w:rPr>
        <w:t>И то же самое здесь в Москве на предприятии, где я поставил прибор, его тоже нет в такой же форме. Он поставлен и создан из тех форм материи, о которых современная наука даже понимания не имеет. И посмотрите – какой результат. Урожай в тридцать два раза больше, это только начало. Это о чём говорит? Я повторю здесь поговорку, которую приписывают Китаю, что нельзя найти в чёрной комнате чёрную кошку, особенно тогда, когда её там нет! Пускай ищут. Пускай делают. Ничего особого там не получится.</w:t>
      </w:r>
    </w:p>
    <w:p>
      <w:r>
        <w:rPr>
          <w:b/>
          <w:i w:val="0"/>
        </w:rPr>
        <w:t>24.21.ВОПРОС:</w:t>
      </w:r>
      <w:r>
        <w:rPr>
          <w:b/>
          <w:i w:val="0"/>
        </w:rPr>
        <w:t xml:space="preserve"> Какое значение седых волос для человека? Какая сила в длинных волосах?</w:t>
      </w:r>
    </w:p>
    <w:p>
      <w:r>
        <w:rPr>
          <w:b/>
          <w:i w:val="0"/>
        </w:rPr>
        <w:t>ОТВЕТ:</w:t>
      </w:r>
      <w:r>
        <w:rPr>
          <w:b w:val="0"/>
          <w:i w:val="0"/>
        </w:rPr>
        <w:t xml:space="preserve"> Что такое седой волос? Тут простая чистая химия. Цвет волос определяется содержанием мышьяка в волосах. Знаете, об этом? Вот видите. (Смех). При максимальном содержании мышьяка волос чёрный, при отсутствии мышьяка – волос седой. (Смех). Видите, смеются некоторые. Это реальный факт. Поэтому цвет волос всегда зависит от содержания, определяет типы обмена веществ у человека. Естественно, когда стрессовые ситуации вызывают изменение цвета волос, потому что меняют химический состав. В момент стресса у всего человека меняется и его биохимия тоже.</w:t>
      </w:r>
    </w:p>
    <w:p>
      <w:r>
        <w:rPr>
          <w:b w:val="0"/>
          <w:i w:val="0"/>
        </w:rPr>
        <w:t>Длина волос, на определённом этапе, действительно, вы знаете, наши предки наоборот не обрезали волосы, отпускали их длинными. В принципе, это имеет определённое значение, потому что у человека ничего просто так не бывает. И волосы тоже несут определённую функцию. Выполняют функцию антенн, улавливающих первичную материю, так называемую, или тёмную материю. То есть, длинные густые волосы как раз максимально обеспечивают насыщение энергетикой человека. Это если просто.</w:t>
      </w:r>
    </w:p>
    <w:p>
      <w:r>
        <w:rPr>
          <w:b w:val="0"/>
          <w:i w:val="0"/>
        </w:rPr>
        <w:t>А если вы уже кое-что понимаете, то вам не нужно длинных волос, вы можете получать что угодно. Но, тем не менее, длинные волосы, особенно когда у женщины длинные красивые волосы – это очень приятно для глаза, для меня лично. Раньше наши предки-женщины сплетали косу, которую располагали сзади вдоль позвоночника, и она доходила до копчика и ниже иногда, это тоже было не случайно. Сплетённая коса, расположенная сзади вдоль позвоночника, накапливала энергетику и обеспечивала потенциалом весь ствол (позвоночного) спинного мозга, что позволяло женщинам быстрее развиваться. Вот и всё. Видите, всё просто и красиво одновременно.</w:t>
      </w:r>
    </w:p>
    <w:p>
      <w:r>
        <w:rPr>
          <w:b w:val="0"/>
          <w:i w:val="0"/>
        </w:rPr>
        <w:t>(Вопрос из зала: А что делать тем, кто без антенн остался?). (Смех в зале).</w:t>
      </w:r>
    </w:p>
    <w:p>
      <w:r>
        <w:rPr>
          <w:b w:val="0"/>
          <w:i w:val="0"/>
        </w:rPr>
        <w:t>Антенны поставить. (Смех). (Вопрос из зала: И краска как влияет? Краска волос). Краска волос – это химия, нарушает весьма сильно, с моей точки зрения, биохимию волос, и может приводить к разрушению волос и нарушению поглощения энергетики ими, то есть, функции выполняются не так, нарушается обмен веществ частично при этом. Наши предки, если и красили, то они для крашения использовали натуральные какие-то элементы, которые не поганили ничего.</w:t>
      </w:r>
    </w:p>
    <w:p>
      <w:r>
        <w:rPr>
          <w:b w:val="0"/>
          <w:i w:val="0"/>
        </w:rPr>
        <w:t>А когда всё химией делают, то она просто разрушает. Я могу сказать на опыте своей мамы. У неё была такая толстая коса, мощные волосы, волнистые волосы золотистые, и в один день надоело их расчёсывать постоянно каждый день. Это понятно, сложно, а в то время было модно делать короткие стрижки с химической завивкой. Она взяла, отрезала свою косу и сделала химическую завивку. И ей сожгли волосы полностью. И потом у неё долгое время они восстанавливались. Вот что делает химия. Женщин красивые волосы всегда украшали, поэтому старайтесь не обрезать их и не менять цвет. Любой цвет красивый. Понимаете, мода, то на блондинок, то на брюнеток. А если, допустим, все будут блондинки, будет маразм полнейший, согласитесь. Ведь красота в том, что есть многообразие. Если люди, с моей точки зрения, все были идеально красивые, но одинаковы на лицо, это была бы смертная скука, согласитесь. Это был бы вообще маразм полнейший. Как говорится, туши свет и бросай гранату. Поэтому, то, что есть</w:t>
      </w:r>
    </w:p>
    <w:p>
      <w:r>
        <w:rPr>
          <w:b w:val="0"/>
          <w:i w:val="0"/>
        </w:rPr>
        <w:t>множество разных индивидуальностей…. Каждый человек у нас</w:t>
      </w:r>
    </w:p>
    <w:p>
      <w:r>
        <w:rPr>
          <w:b w:val="0"/>
          <w:i w:val="0"/>
        </w:rPr>
        <w:t>индивидуальный. Пускай он не красавец, но у него есть что-то и его собственное, то, что его отличает от другого. Вот это есть самое замечательное. Если мы будем все одинаковые болваны, дальше не нужно, да?</w:t>
      </w:r>
    </w:p>
    <w:p>
      <w:r>
        <w:rPr>
          <w:b/>
          <w:i w:val="0"/>
        </w:rPr>
        <w:t>24.22.ВОПРОС:</w:t>
      </w:r>
      <w:r>
        <w:rPr>
          <w:b/>
          <w:i w:val="0"/>
        </w:rPr>
        <w:t xml:space="preserve"> Влияние на ребёнка УЗИ во время беременности и крещения, и так далее.</w:t>
      </w:r>
    </w:p>
    <w:p>
      <w:r>
        <w:rPr>
          <w:b/>
          <w:i w:val="0"/>
        </w:rPr>
        <w:t>ОТВЕТ:</w:t>
      </w:r>
      <w:r>
        <w:rPr>
          <w:b w:val="0"/>
          <w:i w:val="0"/>
        </w:rPr>
        <w:t xml:space="preserve"> Что такое УЗИ? Конечно, УЗИ необходимо сделать во время беременности, чтобы определить правильность положения плода и т.д. Потому что, если плод лежит не правильно, не нужно объяснять, что к чему. Но значит, что это безвредно? Конечно, нет. Это вредно! И всегда ребёнок реагирует на УЗИ, начинает шевелиться и чувствовать себя неловко. Почему? Потому что УЗИ разрушает. Для чего говорить? Для того, чтобы понять, при определённой мощности ультразвука разрушаются не только камни в почках, но и сами почки, знаете об этом. То есть, звук – ультразвук, очень мощно воздействует на клетки организма, тем более, на развивающегося ребёнка. Поэтому ультразвук при исследованиях для беременных должен быть минимального количества, может быть только в случаях, если есть какие-то сложности, непонятности с положением плода, и так далее. А если развитие плода идёт нормально, я считаю, что вообще не нужен этот ультразвук.</w:t>
      </w:r>
    </w:p>
    <w:p>
      <w:r>
        <w:rPr>
          <w:b w:val="0"/>
          <w:i w:val="0"/>
        </w:rPr>
        <w:t>А что касается крещения, то в крещении происходит просто блокировка. Вы знаете, у иудеев существует обряд обрезания на восьмой день. Так вот, болевой шок, который делается при обрезании на восьмой день, такую даёт психическую травму, что он уже никогда не оправляется, блокируется на всю жизнь. Крещение, это, конечно, не обрезание, но, тем не менее, крещение происходит через воду, которая является носителем и хорошо фиксирует любые потоки, происходит просто блокировка. Человек заблокируется, и его развитие блокируется. Поэтому, в этом и есть минус. И чтобы снять блокировку, чтобы человек не был заблокирован для развития, его нужно освободить от этого. Поэтому, я бы не рекомендовал без крайней надобности делать УЗИ. И крещение тоже не рекомендую. Но кто христиане, они идут и делают, несмотря ни на что. Хотя мама моя была крещённая. Это на меня особо не повлияло. Но меня и не крестили. И, слава богу. Мне не пришлось бы избавляться ещё от этой проблемы.</w:t>
      </w:r>
    </w:p>
    <w:p>
      <w:r>
        <w:rPr>
          <w:b/>
          <w:i w:val="0"/>
        </w:rPr>
        <w:t>24.23.ВОПРОС:</w:t>
      </w:r>
      <w:r>
        <w:rPr>
          <w:b/>
          <w:i w:val="0"/>
        </w:rPr>
        <w:t xml:space="preserve"> Как человеку узнать о своём предназначении, уготованном Высшими Богами, Родом?</w:t>
      </w:r>
    </w:p>
    <w:p>
      <w:r>
        <w:rPr>
          <w:b/>
          <w:i w:val="0"/>
        </w:rPr>
        <w:t>ОТВЕТ:</w:t>
      </w:r>
      <w:r>
        <w:rPr>
          <w:b w:val="0"/>
          <w:i w:val="0"/>
        </w:rPr>
        <w:t xml:space="preserve"> Понимаете, вот такое, что кто-то что-то уготовил нам с вами – это не совсем правильное понятие. Дело в том, что мы сами творим свою судьбу, свой рок, если говорить языком наших предков. Да, у нас существуют определённые задатки от природы. У каждого из нас свои. И задача наша – максимально реализовать себя. Но это не потому, что кто-то нам уготовил, а потому, что это долг каждого человека – максимально реализовать самого себя. И поэтому не нужно выискивать, а что же мне уготовили, какое же мне задание дали, чего я должен достигнуть? Даже если это реально существует такое, то я бы не рекомендовал на этом зацикливаться. Почему? Вы сами тут же себя ограничиваете.</w:t>
      </w:r>
    </w:p>
    <w:p>
      <w:r>
        <w:rPr>
          <w:b w:val="0"/>
          <w:i w:val="0"/>
        </w:rPr>
        <w:t>Мой собственный опыт говорит, что если бы я делал только то, к чему меня, якобы, готовили, то я не знаю, где я был бы сегодня, если честно говорить. Кто автобиографию мою читал, я там немножко писал об этом. Там есть много точек, где текст тоже в этих точках, просто это та информация, которую, я считаю, не нужно пока печатать, потому что люди не правильно поймут без предварительной специальной подготовки. Так вот, там кое-что написал о том, что у меня были контакты определённые, но контакты не как люди понимают, что в контакт вступаю, получаю информацию. Ничего подобного. Никакую информацию я ни от кого не получаю. Я действую сам. Но не в этом дело.</w:t>
      </w:r>
    </w:p>
    <w:p>
      <w:r>
        <w:rPr>
          <w:b w:val="0"/>
          <w:i w:val="0"/>
        </w:rPr>
        <w:t>И вот, была одна ситуация, когда я начал действие, произвёл определённые изменения в себе, я увидел одно существо, которое за мной наблюдало. Читали, Терий, я писал об этом. И я его спрашиваю: «А кто вы»? А он: «Моя задача – понаблюдать за тобой, типа, предназначение своё чтобы ты реализовал, и передать тебе то, что ты заслужишь». А я у него спросил: «А что же я должен заслужить»? «Ты должен заслужить шестнадцать кристаллов». Это считал тогда потолок. Я тогда ж молодой был, зелёный. Я: «А что, я это заслужил уже»? «Да, заслужил». «Давай мне моё, гони». Он говорит: «Ты не выдержишь». Я говорю: «Ничего, я выдержу. Если я заработал, то я выдержу». (Смех). Вот он передал.</w:t>
      </w:r>
    </w:p>
    <w:p>
      <w:r>
        <w:rPr>
          <w:b w:val="0"/>
          <w:i w:val="0"/>
        </w:rPr>
        <w:t>Я потом изучил их, переделал, и создал их миллиарды, и триллионы. Потом заново создал. И потом в другом определённом месте за мной тоже начали наблюдать (не буду объяснять, кто-чему, это долго и не нужно сейчас), я спрашиваю: «А что, Вам делать нечего? Я как песчинка на берегу океана, и вместо того, чтобы решать свою проблему, вы смотрите, как я, песчинка, что-то делает»? «А нам интересно. Мы думаем, что ты только на шестнадцать кристаллов, каким образом ты смог достичь того, что достиг»? Понимаете.</w:t>
      </w:r>
    </w:p>
    <w:p>
      <w:r>
        <w:rPr>
          <w:b w:val="0"/>
          <w:i w:val="0"/>
        </w:rPr>
        <w:t>Поэтому, с одной стороны, чем хорошо, если мы не знаем то, что мы должны сделать, чаще всего это только польза, почему? Потому что, если мы знаем, что мы сделаем и успокоимся – всё, нам больше делать нечего, мы сделали всё, что мы должны и на этом остановились. И, к сожалению, большинство людей так бы и поступило. А из-за того, что мы не знаем, что мы должны – это только лучше. Поэтому я призываю не выискивать – а что моё предназначение, а что я должен сделать, а вот для чего я живу и зачем? А делать максимум всё, что человек может. По максимуму. И вполне возможно, что каждый из нас может сделать гораздо больше, чем кто-то ему предназначал по своему представлению. Вот мой совет в этом плане.</w:t>
      </w:r>
    </w:p>
    <w:p>
      <w:r>
        <w:rPr>
          <w:b/>
          <w:i w:val="0"/>
        </w:rPr>
        <w:t>24.24.ВОПРОС:</w:t>
      </w:r>
      <w:r>
        <w:rPr>
          <w:b/>
          <w:i w:val="0"/>
        </w:rPr>
        <w:t xml:space="preserve"> Питаться за счёт плоти животных, ибо плоды древесные станут ядом и наполнятся, в ВЕДах, не значит ли это, что до катастрофы арийцы были вегетарианцами?</w:t>
      </w:r>
    </w:p>
    <w:p>
      <w:r>
        <w:rPr>
          <w:b/>
          <w:i w:val="0"/>
        </w:rPr>
        <w:t>ОТВЕТ:</w:t>
      </w:r>
      <w:r>
        <w:rPr>
          <w:b w:val="0"/>
          <w:i w:val="0"/>
        </w:rPr>
        <w:t xml:space="preserve"> Я детально этот вопрос не изучал, но, понимаете, в разных условиях вполне возможно, что наши предки и питались как вегетарианцы. Но является ли вегетарианство исходным выбором выхода из положения или нет? Это неправильный подход. Как некоторые думают, что мы растения едим – это можно, а животные – это нельзя, потому что это живые существа. Я могу сказать следующее с большой уверенностью, что и животные и растения, и те и другие – живые существа, и те и другие чувствуют боль, и никто никогда не предназначается для того, чтобы его ели другие.</w:t>
      </w:r>
    </w:p>
    <w:p>
      <w:r>
        <w:rPr>
          <w:b w:val="0"/>
          <w:i w:val="0"/>
        </w:rPr>
        <w:t>И никто не хочет, чтобы его поедали, ни растения, ни животные. Просто, до тех пор, пока мы с вами находимся на уровне того, что для поддержания своей жизни нам нужны органические вещества – мы вынуждены это делать. Потому что, если мы не будем делать этого, то мы просто погибнем. Плохо это или хорошо? Плохо и хорошо одновременно, потому что это реальный закон природы, и мы не можем нарушать законы природы.</w:t>
      </w:r>
    </w:p>
    <w:p>
      <w:r>
        <w:rPr>
          <w:b w:val="0"/>
          <w:i w:val="0"/>
        </w:rPr>
        <w:t>Я считаю, что если человек берёт от природы только то, что нужно для его пропитания – это нормально. Ненормально тогда, когда человек убивает ради убийства. Вот охота, когда человек идёт убивать просто, стреляет, чтобы покрасоваться, что ты завалил сотню животных, а съест только одно – вот это преступление. А если ему нужно прокормить семью, и он убьёт одно животное или растение срубит, или плоды возьмёт для пропитания – это норма. Потому что, это закон жизни.</w:t>
      </w:r>
    </w:p>
    <w:p>
      <w:r>
        <w:rPr>
          <w:b w:val="0"/>
          <w:i w:val="0"/>
        </w:rPr>
        <w:t>Когда мы с вами выйдем на уровень развития, при котором сможем напрямую получать нужный нам потенциал без того, чтобы использовать другие органические формы, то тогда это не будет необходимость. А, в принципе, если подходить к этому с чисто морфологических и физиологических структур, то человек даже по своей структуре зубов относится к всеядным существам. То есть, мы – вид, наши предки были те, кто ели, как растительную, так и животную пищу. Мы можем питаться как одной, так и другой. У нас до сих пор сохранились клыки, у каждого есть клыки, правильно? Конечно, не такие, как у волков, но, тем не менее, достаточны. Это и говорит о том, что не является каким-то плохим явлением питание мясной пищей. Просто человек должен всегда чувствовать, когда ему больше нужно будет растительной пищи, когда животной, потому что растительные белки никогда не заменяют животных белков. Такие явления, когда у вегетарианцев дети воспитывались, фанаты вегетарианцы своих детей с детства питали только растительной пищей. Эти дети развиваются гораздо медленнее, у них возникает целый ряд патологий и болезней, и так далее.</w:t>
      </w:r>
    </w:p>
    <w:p>
      <w:r>
        <w:rPr>
          <w:b w:val="0"/>
          <w:i w:val="0"/>
        </w:rPr>
        <w:t>Значит, видите, чистая вегетарианская пища – неправильная. А в каждом случае индивидуально, вполне возможно, что кто-то из наших предков питался только плодами. Хотя плоды растений – это такое же живое существо, как и животные. И те, и другие, хотят жить. И не растут, и не живут для того, чтобы кто-то другой их съел. Но жизнь построена так, что это необходимо пока ещё. Поэтому, нужно просто всегда слушать свой организм, и организм всегда вам скажет, что вам нужно – сегодня нужна животная пища, завтра растительная. И не пытаться силой заставлять себя есть только растительную пищу или только мясную. Вот и всё, что я могу сказать по этому поводу.</w:t>
      </w:r>
    </w:p>
    <w:p>
      <w:r>
        <w:rPr>
          <w:b/>
          <w:i w:val="0"/>
        </w:rPr>
        <w:t>24.25.ВОПРОС:</w:t>
      </w:r>
      <w:r>
        <w:rPr>
          <w:b/>
          <w:i w:val="0"/>
        </w:rPr>
        <w:t xml:space="preserve"> Что такое выйти на уровень творения? Что Вы под этим подразумеваете? Ведь творят многие – пишут стихи, рисуют, но, наверное, это не то.</w:t>
      </w:r>
    </w:p>
    <w:p>
      <w:r>
        <w:rPr>
          <w:b/>
          <w:i w:val="0"/>
        </w:rPr>
        <w:t>ОТВЕТ:</w:t>
      </w:r>
      <w:r>
        <w:rPr>
          <w:b w:val="0"/>
          <w:i w:val="0"/>
        </w:rPr>
        <w:t xml:space="preserve"> Совершенно правильно – это не то. Я специально же говорил, что такое творение. Это когда человек выходит на уровень управления и влияния на пространство и время. Просто время – это условная единица, поэтому, можно сказать о пространстве. Когда человек силой своей мысли и своими действиями может изменять пространство и влиять на процессы, происходящие в пространстве. Вот это – уровень творения. А стихи, рисование, музыка – это всё прекрасно, это способности, но не совсем то творение, о котором мы говорим в данном случае.</w:t>
      </w:r>
    </w:p>
    <w:p>
      <w:r>
        <w:rPr>
          <w:b/>
          <w:i w:val="0"/>
        </w:rPr>
        <w:t>24.26.ВОПРОС:</w:t>
      </w:r>
      <w:r>
        <w:rPr>
          <w:b/>
          <w:i w:val="0"/>
        </w:rPr>
        <w:t xml:space="preserve"> В «Россия в кривых зеркалах» Вы пишите, что события «Сказа о Ясном Соколе» происходили около сорока тысяч лет назад, что 1541 год.</w:t>
      </w:r>
    </w:p>
    <w:p>
      <w:r>
        <w:rPr>
          <w:b/>
          <w:i w:val="0"/>
        </w:rPr>
        <w:t>ОТВЕТ:</w:t>
      </w:r>
      <w:r>
        <w:rPr>
          <w:b w:val="0"/>
          <w:i w:val="0"/>
        </w:rPr>
        <w:t xml:space="preserve"> Скажем так, события в «Сказе о Ясном Соколе» затрагивают целый пласт информации. Там затрагивается ещё и тёмная Ночь Сварога, и так далее, то есть, там целый спектр информации. Это не об одном времени написано. И это же я прописал в Сказе полностью. Расшифровку если почитаете, то я писал, что это касается и событий давних, и современных, и будущих. Поэтому там пробуждение Ясного Сокола, это образ Ночи Сварога, которая, в любом случае, даже полторы тысячи лет назад, не наступала. Это первое. Поэтому, здесь никаких противоречий нет, а есть просто-напросто более полный анализ того же самого Сказа. Когда я писал Сказ, вернее не Сказ, а РВКЗ, взял кусок, и я не писал, что происходит сам уклад сорок тысяч лет назад, около сорока тысяч. Нужно всегда читать в полном контексте, а не просто взять строчку, не состыковывая всё остальное. Просто в этом варианте происходит следующее.</w:t>
      </w:r>
    </w:p>
    <w:p>
      <w:r>
        <w:rPr>
          <w:b w:val="0"/>
          <w:i w:val="0"/>
        </w:rPr>
        <w:t>Здесь мы наблюдаем, что целый ряд моментов, которые относятся к событиям порядка сорока тысяч лет, мы наблюдаем целый ряд событий, которые находятся в сегодняшнем дне, это всё скомплектовано в одном Сказе. И полную раскрутку я сделал тогда, когда занялся полностью анализом Сказа. И, насколько помню, когда я писал Сказ, что не около сорока тысяч, а позже, после сорока тысяч лет, то есть, не ранее, чем сорок тысяч лет назад, а несколько другое. Почему? Потому, что там описываются события, которые происходили после того, как закрылись Врата Междумирья. Врата Междумирья закрылись в любом случае только лишь тринадцать тысяч лет назад, поэтому почитайте внимательно. Перелёты на летающих тарелках, или вайтманах, вайтмарах, происходили только тогда, когда уже Звёздные Врата не работали, и я там об этом писал. Просто прочитайте весь текст, и никаких противоречий нет. «Сказ о Ясном Соколе» весьма интересен тем, что там нахлёст целого ряда пластов информации не только о событиях жизни самой Настеньки. События из жизни Настеньки, но накладываются события параллельно всей страны, Руси, Русского народа, будущего, прошлого, борьбы Тёмных и Светлых Сил вплоть от прошлых веков до современности, начало Ночи Сварога и конец Ночи Сварога. Там всё описано в одном Сказе. Поэтому, в любом случае, более внимательно читайте. Это уже частный вопрос.</w:t>
      </w:r>
    </w:p>
    <w:p>
      <w:r>
        <w:rPr>
          <w:b/>
          <w:i w:val="0"/>
        </w:rPr>
        <w:t>24.27.ВОПРОС:</w:t>
      </w:r>
      <w:r>
        <w:rPr>
          <w:b/>
          <w:i w:val="0"/>
        </w:rPr>
        <w:t xml:space="preserve"> По Сказу, что полторы тысячи лет назад и как получилось так, что тогда возможности были гораздо больше, чем сейчас?</w:t>
      </w:r>
    </w:p>
    <w:p>
      <w:r>
        <w:rPr>
          <w:b/>
          <w:i w:val="0"/>
        </w:rPr>
        <w:t>ОТВЕТ:</w:t>
      </w:r>
      <w:r>
        <w:rPr>
          <w:b w:val="0"/>
          <w:i w:val="0"/>
        </w:rPr>
        <w:t xml:space="preserve"> Возможности тогда уже не были выше, чем сейчас, как вы понимаете это.</w:t>
      </w:r>
    </w:p>
    <w:p>
      <w:r>
        <w:rPr>
          <w:b w:val="0"/>
          <w:i w:val="0"/>
        </w:rPr>
        <w:t>Исходя из того же самого текста Сказа – не наши предки летали уже на другие Планеты, а к ним прилетали торговцы с других Планет. То есть, в Сказе не указано ни одного момента, что сами жители Земли улетали на своих кораблях. Значит, на момент написания Сказа полторы тысячи лет назад, фактов того, что мы сами летали куда-то, уже не было. Значит, технология была, естественно. Тринадцать тысяч лет назад катастрофа была такая, что технология создания своих собственных кораблей была уничтожена. И новой технологии ещё не было наработано. Поэтому, в то время не было более высокого уровня развития цивилизации, а был более высокий уровень развития понимания и мировоззрения, и так далее. Потому что, как следует из Сказа, я расписал там более подробно, люди того времени даже из самой глухомани прекрасно понимали, что существуют другие Планеты, на которые летали. И факт того, что можно полететь на другую Планету и что можно купить какой-то товар, который привезли, чёрте знает откуда, за тридевять земель, было совершенно явлением нормальным для наших предков ещё полторы тысячи лет назад.</w:t>
      </w:r>
    </w:p>
    <w:p>
      <w:r>
        <w:rPr>
          <w:b w:val="0"/>
          <w:i w:val="0"/>
        </w:rPr>
        <w:t>А сейчас для нас тридевять земель – это соседнее государство, да? Вот так. Просто уже у наших предков полторы тысячи лет назад ещё были те знания, те понимания, которые после наступления Ночи Сварога, когда началось насильственное крещение Руси, были выбиты практически до нулевого момента.</w:t>
      </w:r>
    </w:p>
    <w:p>
      <w:r>
        <w:rPr>
          <w:b/>
          <w:i w:val="0"/>
        </w:rPr>
        <w:t>24.28.ВОПРОС:</w:t>
      </w:r>
      <w:r>
        <w:rPr>
          <w:b/>
          <w:i w:val="0"/>
        </w:rPr>
        <w:t xml:space="preserve"> Спрашивают об экстрасенсе Храпове, в 91-92 годах., я его не знал, поэтому ничего не могу сказать, а спрашивают, вы можете сказать, почему экстрасенс Храпов умер в 1992 году в течение двух недель?</w:t>
      </w:r>
    </w:p>
    <w:p>
      <w:r>
        <w:rPr>
          <w:b/>
          <w:i w:val="0"/>
        </w:rPr>
        <w:t>ОТВЕТ:</w:t>
      </w:r>
      <w:r>
        <w:rPr>
          <w:b w:val="0"/>
          <w:i w:val="0"/>
        </w:rPr>
        <w:t xml:space="preserve"> В большинстве случаев, если люди начали лечить и не совсем правильно понимают, что такое лечение, и начинают на себя перетягивать то, что они убирают с другого человека, то через некоторое время напритягивают столько, что организм его просто не в состоянии переварить и выдержать. Скорее всего, всё то, что он перетянул на себя, просто-напросто разрушило полностью его. То есть, закончился ресурс.</w:t>
      </w:r>
    </w:p>
    <w:p>
      <w:r>
        <w:rPr>
          <w:b w:val="0"/>
          <w:i w:val="0"/>
        </w:rPr>
        <w:t>Недавно была программа про мальчишку какого-то, мальчишка тот лечением занимался. И все прилепились к нему, и начали просто – «давай лечи! лечи»! И он лечил и очень рано умер. Мальчишка умер. То же самое, если человек начинает отдавать свой потенциал, обычно в большинстве как – вот беру на себя переношу, на себя переношу. Это хорошо, если раз перенёс с человека – организм переварил это, второй раз, третий. Но наступает момент, когда резервы заканчиваются, и, если человек продолжает переносить – уже нечем переваривать, и человек просто быстро сгорает от той болезни, которую на себя перенёс. Вот и всё. Так что, думаю, скорее всего, что он погиб из-за того, что вот это делал.</w:t>
      </w:r>
    </w:p>
    <w:p>
      <w:r>
        <w:rPr>
          <w:b/>
          <w:i w:val="0"/>
        </w:rPr>
        <w:t>24.29.ВОПРОС:</w:t>
      </w:r>
      <w:r>
        <w:rPr>
          <w:b/>
          <w:i w:val="0"/>
        </w:rPr>
        <w:t xml:space="preserve"> Можно ли что-то сделать с человеком, чтобы у него мозги стали работать, и так далее, и так далее? Чтобы в школе всё работало хорошо.</w:t>
      </w:r>
    </w:p>
    <w:p>
      <w:r>
        <w:rPr>
          <w:b/>
          <w:i w:val="0"/>
        </w:rPr>
        <w:t>ОТВЕТ:</w:t>
      </w:r>
      <w:r>
        <w:rPr>
          <w:b w:val="0"/>
          <w:i w:val="0"/>
        </w:rPr>
        <w:t xml:space="preserve"> Дело в том, что есть несколько причин, почему человеку трудно даётся что-то. Одна из основных причин, реальных причин, таких весомых и не связанных с человеком – это наличие стафилококковой инфекции в его организме. Чаще всего в спинномозговой жидкости. Нахождение этой инфекции внутри головы вокруг мозга приводит к тому, что функции мозга подавляются, и мозг не может работать на полную катушку. Поэтому, чтобы естественная возможность человека вернулась к норме, единственный вариант – это вычистить всю эту гадость, чтобы всё это вышло, и освободить человека от стафилококковой инфекции. Тогда, по крайней мере, мозг человека сможет работать на своих природных возможностях.</w:t>
      </w:r>
    </w:p>
    <w:p>
      <w:r>
        <w:rPr>
          <w:b w:val="0"/>
          <w:i w:val="0"/>
        </w:rPr>
        <w:t>Природные возможности у каждого свои. У кого-то что-то лучше поддаётся, у кого-то другого можно это, помогать с этим. Но это нужно особо работать с этим, менять уже человека, эволюционировать его, менять его генетику, менять его структуру мозга, и так далее. Это тоже возможно, но просто так желанием одним или одним взмахом руки оно не делается. Здесь нет ничего такого, что я делаю, не какое-то волшебство. Это только знание, понимание и умение использовать эти знания, не более того. Так что, я не волшебник, а, просто, знающий, ведающий, скажем так.</w:t>
      </w:r>
    </w:p>
    <w:p>
      <w:r>
        <w:rPr>
          <w:b/>
          <w:i w:val="0"/>
        </w:rPr>
        <w:t>24.30.ВОПРОС:</w:t>
      </w:r>
      <w:r>
        <w:rPr>
          <w:b/>
          <w:i w:val="0"/>
        </w:rPr>
        <w:t xml:space="preserve"> В двух словах об Обнинском суде, какие комментарии я могу дать?</w:t>
      </w:r>
    </w:p>
    <w:p>
      <w:r>
        <w:rPr>
          <w:b/>
          <w:i w:val="0"/>
        </w:rPr>
        <w:t>ОТВЕТ:</w:t>
      </w:r>
      <w:r>
        <w:rPr>
          <w:b w:val="0"/>
          <w:i w:val="0"/>
        </w:rPr>
        <w:t xml:space="preserve"> Пару слов скажу. Что тут комментировать? Поздно спохватились, в любом случае. Потому что, даже из тех данных, что с двух сайтов было скачано РВКЗ больше 256000. А сколько скачано вообще и распространено. Уже поздно, что бы ни делали. Как говорится, поезд ушёл. А то, что это явно полностью сфабрикованный процесс, который шит белыми нитками, происходящий со всеми нарушениями возможными и невозможными.</w:t>
      </w:r>
    </w:p>
    <w:p>
      <w:r>
        <w:rPr>
          <w:b w:val="0"/>
          <w:i w:val="0"/>
        </w:rPr>
        <w:t>Как мой адвокат заявила, что это полный безпредел в пределах законности. Столько нарушений, которые делает судья, то есть, судья имеет право сделать тото и то-то. Она запрещала съёмки любые вести. Она имеет право, в принципе, запретить, но, понимаете, да? Она имеет право, в принципе, не пускать людей в зал. Но она не имеет право не пустить доверенных лиц. Лица доверенные были, она не пускала их. Объявила, что «чересчур много доверенных лиц». А почему? Может у меня их миллион доверенных лиц будет, ну и что? Это моё право, понимаете? И она сама определяла, сколько людей она пускает в зал. Почему? Боятся все. Столько нарушений! В принципе, то, что мне приходилось слышать, это говорит только об одном: им с прокурором столько заплатили денег, что им до лампочки, что их уволят после этого, не уволят. Потому что, та зарплата, которую они получили за всю свою жизнь, это маленькая часть, наверное, от той взятки, которую дали за то, чтобы этот процесс они провели, как они проводят. Но, тем не менее, не думаю, что у них это получится, в любом случае. По крайней мере, у них это не получилось, как они не пытались, и, надеюсь, и дальше не получится. Когда было требование, там был момент забавный. Пытались аргументированно дискутировать заключение экспертов в кавычках, горе-экспертов, на основании которых всё было затеяно это всё, и судья и прокурор заявили, что «мы не являемся специалистами в этой области, в этих областях, поэтому мы опираемся только на мнение экспертов, мы ничего сказать не можем».</w:t>
      </w:r>
    </w:p>
    <w:p>
      <w:r>
        <w:rPr>
          <w:b w:val="0"/>
          <w:i w:val="0"/>
        </w:rPr>
        <w:t>Тогда я порекомендовал своему адвокату, чтобы они требовали вызвать их специалистов. Если они сами не могут ничего, то нужно вызвать специалистов, которые должны дать ответ. Законное требование. Сторона ответчика имеет право пригласить свидетелей со стороны обвинения и допросить их в процессе суда. Что вы думаете, судья всеми силами отказала пригласить экспертов, чтобы они были допрошены в зале суда. Почему? Потому что, если бы они были допрошены в зале суда, уже никто бы не сказал: «Мы не являемся специалистами в этой области, мы только опираемся». У меня есть готовое. Потому что, то, что они написали – полный абсурд и противоречит Конституции Российской Федерации. Но это никого не волнует. Не волнует Конституция Российской Федерации, не волнуют законы. Их волнует выполнить заказ. И всё. Но я думаю, и это у них не получится, потому что шум пошёл гораздо больше.</w:t>
      </w:r>
    </w:p>
    <w:p>
      <w:r>
        <w:rPr>
          <w:b w:val="0"/>
          <w:i w:val="0"/>
        </w:rPr>
        <w:t>Они, видно, не ожидали, что это примет такую огласку. А сейчас это приняло огласку довольно-таки большую. И генеральная прокуратура сейчас занимается этим делом. Не везде у них свои люди есть, как они думали. Попадёт им хорошо в любом случае. Но, тем не менее, понимаете, забавно. Ещё как раз ситуация по этому поводу. Когда ничего не происходило так, мои говорили: «Вот, смотрите, Левашов книгу выпустил, выступает открыто, и на него никто не нападает. А-а-а, значит он засланный казачок». Нападают. Почему-то они не говорят: «Как же так?» Нападают – все молчат. Как же теперь уже, вроде не засланный казачок – всё равно молчат. Вот что меня удивляет иной раз.</w:t>
      </w:r>
    </w:p>
    <w:p>
      <w:r>
        <w:rPr>
          <w:b w:val="0"/>
          <w:i w:val="0"/>
        </w:rPr>
        <w:t>То, что я делаю, я не делаю для того, чтобы себе какую-то славу получить или выгоду какую-то, которую мне пытаются приписывать. Как пишут, что Левашов нашёл доверчивых дураков, с которых гребёт деньги лопатой, книги продаёт свои и так далее, и так далее. Да, я очень много заработал с того, что с моего сайта и с других сайтов скачали несколько миллионов книг безплатно. Я, конечно, заработал очень много, да? Я очень много зарабатываю с книг, которые делаются, и так далее. Ничего, ни одной копейки ни с одной книги не получал и не получаю. Тем, кто печатает книги, я даю право, даже от своих авторских отказываюсь, для чего? Чтобы цена книги была минимальной. Но, к сожалению, это не приводит к этому, они начинают накручивать уже свои проценты. И не только те, кто продаёт, но и те, кто делают книжки, начинают на этом зарабатывать. Говорят: «Ну, как же? Мы дело делаем! Нам же нужно расходы свои возмещать». Понимаете, вот это меня больше всего возмущает. Потому что я не только написал книги сам, я всю провёл работу, подготовил книги к изданию. А это довольно большая работа. Все иллюстрации сделаны мною на компьютере. Эта работа стоит очень дорого. То есть, если бы я не делал сам, те, кто издавали книги, должны были заплатить огромнейшие деньги, чтобы сделать иллюстрации в цифровом варианте для издания книги. Это миллионы долларов. Если взять все книги мои, то все оцифрованные иллюстрации стоят миллионы долларов. Плюс, сбить книги в виде готового для издания, тоже стоит сотни тысяч. Я всё это сделал и авторские свои отдаю. Пожалуйста, печатайте, скачивайте безплатно, распространяйте, зарабатывайте деньги. Но я не зарабатываю на этом ничего, ни одной копейки. И то, мне приплюсовывают зарплату. Даже говорят, что провожу встречи и гребу деньги лопатой!</w:t>
      </w:r>
    </w:p>
    <w:p>
      <w:r>
        <w:rPr>
          <w:b w:val="0"/>
          <w:i w:val="0"/>
        </w:rPr>
        <w:t>Извините, с 2006 года, как я приехал и начал вести, ни одного рубля со встречи не шло мне никогда. Часть денег, что вы платите, идёт на оплату помещения, которое нам никто безплатно не предоставляет, понимаете? А если что-то остаётся, идёт на нужды Движения, чтобы печатали безплатно листовки, буклеты раздавались. Что же никто ничего не делает безплатно? То есть, для меня то, что я делаю – я только трачу своё время, свои ресурсы, свои силы – на этом не зарабатываю. И то, находятся обвинения, что я нахожу дураков, которых облапошиваю, и они мне платят в карманы. По крайней мере, я только свои карманы опустошаю, а не наполняю. Есть люди, которые пытаются найти грязь там, где её нет. Бывает, ищут и не могут признать, что кто-то может делать, что ему по душе. Как я прошлый раз поднял вопрос о борьбе против налога на недвижимость: «Аха, значит накупил много недвижимости, если забезпокоился!» Понимаете, у людей мозгов нет, если я безпокоюсь – я сам имею.</w:t>
      </w:r>
    </w:p>
    <w:p>
      <w:r>
        <w:rPr>
          <w:b w:val="0"/>
          <w:i w:val="0"/>
        </w:rPr>
        <w:t>Да у меня в России недвижимости вообще нет, ни квартиры, ничего нет. Поэтому, я не безпокоюсь о себе – я безпокоюсь о людях. Этого они не могут понять. Или понимают, но это их бесит. Потому, что я безпокоюсь не о себе. Я себя найду возможность обеспечить, ведь всегда своим горбом всё зарабатывал, никто мне ни копейки даром не дал. Мне наоборот приходилось помогать другим. Поэтому, что делаешь, и пытаются всё равно облаять, охаять. И кто это делает? Я понимаю, когда это делают только враги, но делают ещё и свои, которые тоже вроде болеют за дело, а почему? А знаете, почему? Потому, что люди начинают читать мои книжки, а не их книжки.</w:t>
      </w:r>
    </w:p>
    <w:p>
      <w:r>
        <w:rPr>
          <w:b w:val="0"/>
          <w:i w:val="0"/>
        </w:rPr>
        <w:t>Оказывается, что дело не в том, что Левашов что-то себе нагрёб, а потому, что они безпокоятся не о правде-истине, а о том, что и как люди будут резонировать. Потому, что люди резонируют. Миллионы людей уже читают книжки мои, люди реагируют. И знаете, сколько приходит писем. Особенно мне приятно, что молодёжь пишет письма, пятнадцати, шестнадцати, восемнадцати, двадцати лет. Пишут, что начали читать книги, кто-то прослушал аудио-книгу, и потом вынужден был прочитать всё, и потом стал читать книги, которые раньше под пистолетом его никто не мог заставить читать. Понимаете? Что «наконец-то, появился смысл, что мы живём», и так далее. Вот это для меня самое важное, чтобы пробудить людей, помочь им разобраться. А для меня личной выгоды в этом нет никакой, только головные боли, поверьте.</w:t>
      </w:r>
    </w:p>
    <w:p>
      <w:r>
        <w:rPr>
          <w:b w:val="0"/>
          <w:i w:val="0"/>
        </w:rPr>
        <w:t>Как видите, суд, который идёт – это один из примеров того, что дополнительная головная боль. А это только маленькая часть той головной боли. Вот почему все считают, если ты или кто-то делает что-то, то обязательно должен какую-то корысть, выгоду иметь. Если бы я искал выгоду, я уже не здесь бы сидел и не с вами, а в других местах. Как мне через одного человека заявили, который столкнулся со мной, а потом испугался, почему мне сказали: «Вот Левашов сам виноват, что он такую ситуацию создал. Сам весь в проблемах кругом! Ему предложили, а он отказался». Я-то отказался, а тот человек даже вопрос жизни и смерти для него. Но когда ему сказали, что «если ты сунешься к нему, то мы тебе по башке дадим!» Так он перепугался, что его собственное здоровье перестало интересовать, он тоже убежал, только бы не коснуться, рядом со мной.</w:t>
      </w:r>
    </w:p>
    <w:p>
      <w:r>
        <w:rPr>
          <w:b w:val="0"/>
          <w:i w:val="0"/>
        </w:rPr>
        <w:t>Понимаете? Испугался, что и его могут туда же прописать. Когда делаешь это, я и моя жена, мы действуем не для того, чтобы. Поверьте, мы могли бы давным-давно уйти отсюда, и не через смерть. И наши друзья за нами приходили. И мы отказались уйти. И знаете, почему мы отказались уйти? Потому, что мы родились на этой планете и мы не можем бросить всё, как это есть в этом г, извините, и уйти, что мы сделали всё, что нужно, теперь у нас более важные задачи есть. Мы посчитали, что мы не имеем право это делать, пока мы не сделали всё, что можем, пока мы живём. Вот мы сделали, всё попробовали, может, что сделаем, может, не получится, но пока мы не сделаем всё, что можем, мы не имеем право покидать эту планету. Я говорю это не для красивого словца. Поймите следующее. Я бы мог и имел возможности, поверьте, и здесь жить вот так без проблем, если бы я принял предложение, и в других местах, где мне более приятно. Не паразитывраги предлагали, а друзья предлагали, что хватит тебе на этом месте торчать – есть более важные задачи. А то приходится решать задачи и те, которые там важны, и приходится решать задачи здесь.</w:t>
      </w:r>
    </w:p>
    <w:p>
      <w:r>
        <w:rPr>
          <w:b w:val="0"/>
          <w:i w:val="0"/>
        </w:rPr>
        <w:t>И пока Земля наш дом, я считаю, у вас нет возможности удрать куда-то. Да, у меня есть. Я не удрал. Почему? А потому, что есть совесть и понятия какие-то у меня есть, которые я не разменяю ни на что, ни на угрозы смерти, ничего. Понимаете, свободный человек – он будет свободный и в тюрьме, свободу никогда у человека нельзя отобрать, потому что она всегда внутри него. Поэтому, пока есть возможность у меня бороться, пока есть возможность действовать, пока я вижу, что то, что я делаю, моя жена делает – даёт людям возможность проснуться. И когда молодые парни и девушки пишут, что они «наконец-то обрели смысл жизни», поняли, ради чего им нужно жить, то вот это я считаю самой важной для меня платой за то, что я делаю. Вот эту плату я ожидаю и жду. Но, я думаю, что от этого я богатею, только богатею не так, как другие думают. Но для меня это самое ценное богатство, потому что, когда я получаю такие письма – у меня радуется душа. А для меня радуется душа – это и есть плата. А может это кому-то сложно понять, но это так. Вот такая ситуация.</w:t>
      </w:r>
    </w:p>
    <w:p>
      <w:r>
        <w:rPr>
          <w:b w:val="0"/>
          <w:i w:val="0"/>
        </w:rPr>
        <w:t>К сожалению, времени у нас осталось очень мало. Вопросов осталось ещё очень много. Поэтому я прочитаю все вопросы, на которые сегодня не успел ответить. Я всегда…прочитываю. И на следующих встречах я постараюсь ответить. … Те, кто не будет, взять можете диск, скачать бесплатно с интернета и прослушать. И какие-то вопросы, которые сегодня были – получить ответ. К сожалению, время у нас не бесконечно и зал нам предоставляют тоже не бесконечно. Другие тоже ждут своей очереди.</w:t>
      </w:r>
    </w:p>
    <w:p>
      <w:r>
        <w:rPr>
          <w:b w:val="0"/>
          <w:i w:val="0"/>
        </w:rPr>
        <w:t>Хочу поблагодарить вас сегодня перед тем, как приступить к последней фазе там очистки, от блокировок… поблагодарить вас, что вы дейсвтительно приехали. Значит, вам не безразлично не только ваша собственная судьба, но и наверное судьба своей страны, да и всего мира, потму что нравится кому-то или не нравится, если Россия возродится – это будет шанс, что весь мир останется существовать и жить. Если это не произойдёт, то навряд ли… Понимате, я не являюсь националистом, но я люблю свою родину. Любить свою родину я не считаю преступлением. У нас пытаются сделать, что если любишь свою родину, то ты преступник. Я так не считаю. А вот с такими, кто считает, что я преступник, потому что люблю свою родину, я буду бороться. Поэтому наша задача с вами – чтобы наша Родина… не потому что я хочу… у нас действительно народ один из самых талантливейших народов, которых был. Это не я придумал опять-таки. Даже наши враги признают, более 80% открытий мировых сделано славянами! Ну, куда уже говорить! Англичане признают! Они никогда нашими друзьями не были! Они это признают! Во что нас пытаются превратить? Что мы «тупые», «безмозглые», самостоятельно ничего «не можем».</w:t>
      </w:r>
    </w:p>
    <w:p>
      <w:r>
        <w:rPr>
          <w:b w:val="0"/>
          <w:i w:val="0"/>
        </w:rPr>
        <w:t>Для чего извращают историю? Для того, чтобы сказать, что мы были дикарями, которые сидели на деревьях, и что только в 10 веке нас посадили на землю. До этого мы были дикарями. А забыли, что на нашей Земле существовала империя, которая существовала 100 с лишним тысяч лет и высочайший уровень цивилизации. Об этом пытаются уничтожить информацию. И наша с вами задача – восстановить правду о прошлом и сказать, что прошлое – это не значит, что мы успокоились. Мы должны не только восстановить правду о прошлом, мы должны сделать выводы из тех ошибок, которые наши предки допустили, в результате чего мы оказались в том положении, в каком оказались с вами и этих ошибок не повторять. Мы не должны наступать на одни и те же грабли, не то что 10 раз – дважды. А я думаю наши предки наступили не один раз, потому что то, что произошло, есть результат того, что они недооценивали своих врагов или проецировали…я бы даже сказал, что они не недооценивали, а проецировали своё собственное мировоззрение, своё собственное понимание на врагов. Думая, что если я не буду убивать, то и враг это не будет делать. Если я не лгу, то и другой человек лгать не будет. Вот это ошибка! То, что наши предки проецировали своё собственное понимание на других! Это не значит, что мы должны априори быть… не верить чему-то. Но это не значит, что мы должны слепо верить всему, что происходит со стороны.</w:t>
      </w:r>
    </w:p>
    <w:p>
      <w:r>
        <w:rPr>
          <w:b w:val="0"/>
          <w:i w:val="0"/>
        </w:rPr>
        <w:t>Поэтому наши предки сделали ошибки, мы должны их исправить. Мы, конечно, не вернём уничтоженных миллионов, десятков, сотен миллионов, если брать по-большому. Но по крайне мере, мы можем с вами предотвратить гибель других миллионов и гибель самой цивилизации. Потому что та цивилизация паразитическая, которая сейчас существует на Земле, она ведёт к уничтожению всего и вся на Земле. И даже самой жизни! И это не теория, не предположения, а реальный факт. Уничтожается экология, уничтожается почва, уничтожается природа, всё уничтожается. А можно использовать правильные знания, правильные понимания и накормит всех, не уничтожая миллиарды, как знаете, золотой миллиард оставить, а всех остальных уничтожить. Представьте себе, если только начало… урожай пищевых грибов в 32 раза больше, чем при химии. Понимаете, что значит? Это значит, что можно кормить людей и при этом не угробить природу. Для этого можно маленькие площади использовать для того, чтобы выращивать урожай, продукты и т.д. Многое что можно! Только для этого нужно многое изменить в нашей стране, потому что я вот эти технологии паразитам передавать не собираюсь. Потому что если передать это паразитам, они повернут их против нас же. Хватит, было это уже. И нельзя допустить вновь.</w:t>
      </w:r>
    </w:p>
    <w:p>
      <w:r>
        <w:rPr>
          <w:b/>
          <w:i w:val="0"/>
        </w:rPr>
        <w:t>(снятие последствий телегонии)</w:t>
      </w:r>
    </w:p>
    <w:p>
      <w:r>
        <w:rPr>
          <w:b/>
          <w:i w:val="0"/>
        </w:rPr>
        <w:t>(снятие блокировок)</w:t>
      </w:r>
    </w:p>
    <w:p>
      <w:r>
        <w:rPr>
          <w:b w:val="0"/>
          <w:i w:val="0"/>
        </w:rPr>
        <w:t>Хочу ещё раз поблагодарить всех. К сожалению, я не смог ответить на все вопросы. Время ограничено. Но я всё равно благодарю всех вас, кто сегодня пришёл. Желаю успехов, здоровья и хорошей встречи Нового года. Надеюсь, в новом году у нас будут новые победы и мы скоро увидем в яви то, что нужно.</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